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9BFBD5" w14:textId="6D7185EC" w:rsidR="00F524CB" w:rsidRDefault="006201DF" w:rsidP="004D7072">
      <w:pPr>
        <w:pStyle w:val="Heading1titel"/>
        <w:spacing w:before="120"/>
        <w:rPr>
          <w:color w:val="000000" w:themeColor="text1"/>
        </w:rPr>
      </w:pPr>
      <w:r w:rsidRPr="003D50FF">
        <w:rPr>
          <w:color w:val="000000" w:themeColor="text1"/>
        </w:rPr>
        <w:t>Bijlage</w:t>
      </w:r>
      <w:r w:rsidR="00590899">
        <w:rPr>
          <w:color w:val="000000" w:themeColor="text1"/>
        </w:rPr>
        <w:t xml:space="preserve"> IV</w:t>
      </w:r>
      <w:r w:rsidRPr="003D50FF">
        <w:rPr>
          <w:color w:val="000000" w:themeColor="text1"/>
        </w:rPr>
        <w:t xml:space="preserve"> Verklaring Kerncompetentie</w:t>
      </w:r>
      <w:r w:rsidR="00306417">
        <w:rPr>
          <w:color w:val="000000" w:themeColor="text1"/>
        </w:rPr>
        <w:t>s</w:t>
      </w:r>
    </w:p>
    <w:p w14:paraId="2E322799" w14:textId="77777777" w:rsidR="004D7072" w:rsidRPr="004D7072" w:rsidRDefault="004D7072" w:rsidP="004D7072"/>
    <w:p w14:paraId="1A47324D" w14:textId="5C58A39C" w:rsidR="00AF5E7E" w:rsidRDefault="00AF5E7E" w:rsidP="00F524CB">
      <w:r w:rsidRPr="00CA44F3">
        <w:rPr>
          <w:b/>
          <w:noProof/>
        </w:rPr>
        <mc:AlternateContent>
          <mc:Choice Requires="wps">
            <w:drawing>
              <wp:inline distT="0" distB="0" distL="0" distR="0" wp14:anchorId="5CD2FE7E" wp14:editId="257A0BA8">
                <wp:extent cx="5950424" cy="1403985"/>
                <wp:effectExtent l="0" t="0" r="12700" b="21590"/>
                <wp:docPr id="307"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0424" cy="1403985"/>
                        </a:xfrm>
                        <a:prstGeom prst="rect">
                          <a:avLst/>
                        </a:prstGeom>
                        <a:solidFill>
                          <a:srgbClr val="FFFFFF"/>
                        </a:solidFill>
                        <a:ln w="9525">
                          <a:solidFill>
                            <a:srgbClr val="000000"/>
                          </a:solidFill>
                          <a:miter lim="800000"/>
                          <a:headEnd/>
                          <a:tailEnd/>
                        </a:ln>
                      </wps:spPr>
                      <wps:txbx>
                        <w:txbxContent>
                          <w:p w14:paraId="0D5CFD5A" w14:textId="77777777" w:rsidR="00AF5E7E" w:rsidRPr="004D7072" w:rsidRDefault="00AF5E7E" w:rsidP="003C6E54">
                            <w:pPr>
                              <w:spacing w:line="276" w:lineRule="auto"/>
                              <w:rPr>
                                <w:bCs/>
                                <w:i/>
                                <w:iCs/>
                              </w:rPr>
                            </w:pPr>
                            <w:r w:rsidRPr="004D7072">
                              <w:rPr>
                                <w:bCs/>
                                <w:i/>
                                <w:iCs/>
                              </w:rPr>
                              <w:t>Dit formulier dient door inschrijver naar waarheid te worden ingevuld en dient te worden ondertekend door een persoon die zoals blijkt uit het handelsregister of een volmacht van degene die zoals blijkt uit het handelsregister bevoegd is om inschrijver te vertegenwoordigen en om namens Inschrijver dit formulier te ondertekenen.</w:t>
                            </w:r>
                          </w:p>
                        </w:txbxContent>
                      </wps:txbx>
                      <wps:bodyPr rot="0" vert="horz" wrap="square" lIns="91440" tIns="45720" rIns="91440" bIns="45720" anchor="t" anchorCtr="0">
                        <a:spAutoFit/>
                      </wps:bodyPr>
                    </wps:wsp>
                  </a:graphicData>
                </a:graphic>
              </wp:inline>
            </w:drawing>
          </mc:Choice>
          <mc:Fallback>
            <w:pict>
              <v:shapetype w14:anchorId="5CD2FE7E" id="_x0000_t202" coordsize="21600,21600" o:spt="202" path="m,l,21600r21600,l21600,xe">
                <v:stroke joinstyle="miter"/>
                <v:path gradientshapeok="t" o:connecttype="rect"/>
              </v:shapetype>
              <v:shape id="Tekstvak 2" o:spid="_x0000_s1026" type="#_x0000_t202" style="width:468.5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">
                <v:textbox style="mso-fit-shape-to-text:t">
                  <w:txbxContent>
                    <w:p w14:paraId="0D5CFD5A" w14:textId="77777777" w:rsidR="00AF5E7E" w:rsidRPr="004D7072" w:rsidRDefault="00AF5E7E" w:rsidP="003C6E54">
                      <w:pPr>
                        <w:spacing w:line="276" w:lineRule="auto"/>
                        <w:rPr>
                          <w:bCs/>
                          <w:i/>
                          <w:iCs/>
                        </w:rPr>
                      </w:pPr>
                      <w:r w:rsidRPr="004D7072">
                        <w:rPr>
                          <w:bCs/>
                          <w:i/>
                          <w:iCs/>
                        </w:rPr>
                        <w:t>Dit formulier dient door inschrijver naar waarheid te worden ingevuld en dient te worden ondertekend door een persoon die zoals blijkt uit het handelsregister of een volmacht van degene die zoals blijkt uit het handelsregister bevoegd is om inschrijver te vertegenwoordigen en om namens Inschrijver dit formulier te ondertekenen.</w:t>
                      </w:r>
                    </w:p>
                  </w:txbxContent>
                </v:textbox>
                <w10:anchorlock/>
              </v:shape>
            </w:pict>
          </mc:Fallback>
        </mc:AlternateContent>
      </w:r>
    </w:p>
    <w:p w14:paraId="7D252A29" w14:textId="77777777" w:rsidR="004D7072" w:rsidRDefault="004D7072" w:rsidP="00F524CB"/>
    <w:p w14:paraId="0BB85CE3" w14:textId="389E8933" w:rsidR="00FB621E" w:rsidRPr="003F7D04" w:rsidRDefault="009307EF" w:rsidP="003F7D04">
      <w:pPr>
        <w:rPr>
          <w:b/>
          <w:bCs/>
        </w:rPr>
      </w:pPr>
      <w:r w:rsidRPr="77D6EFB8">
        <w:rPr>
          <w:b/>
          <w:bCs/>
        </w:rPr>
        <w:t>Gevraagde kerncompetentie</w:t>
      </w:r>
      <w:r w:rsidR="00A67F78">
        <w:rPr>
          <w:b/>
          <w:bCs/>
        </w:rPr>
        <w:t>s</w:t>
      </w:r>
      <w:r w:rsidRPr="77D6EFB8">
        <w:rPr>
          <w:b/>
          <w:bCs/>
        </w:rPr>
        <w:t>:</w:t>
      </w:r>
    </w:p>
    <w:p w14:paraId="4FF1BB40" w14:textId="77777777" w:rsidR="00927C38" w:rsidRPr="00E86EE9" w:rsidRDefault="003F7D04" w:rsidP="00326D52">
      <w:pPr>
        <w:spacing w:line="276" w:lineRule="auto"/>
      </w:pPr>
      <w:r w:rsidRPr="00704E43">
        <w:t xml:space="preserve">1: </w:t>
      </w:r>
      <w:r w:rsidR="00927C38" w:rsidRPr="00E86EE9">
        <w:t xml:space="preserve">Kennis van en ervaring met het ontwerpen en aanbrengen van spraakversterkingsinstallaties in omgevingen waarbij hoge eisen worden gesteld aan de spraakverstaanbaarheid; </w:t>
      </w:r>
    </w:p>
    <w:p w14:paraId="07A95EE5" w14:textId="77777777" w:rsidR="00927C38" w:rsidRPr="00E86EE9" w:rsidRDefault="00927C38" w:rsidP="00326D52">
      <w:pPr>
        <w:spacing w:line="276" w:lineRule="auto"/>
        <w:ind w:left="284"/>
      </w:pPr>
    </w:p>
    <w:p w14:paraId="25845BAF" w14:textId="7E007865" w:rsidR="00927C38" w:rsidRPr="00E86EE9" w:rsidRDefault="00927C38" w:rsidP="00404458">
      <w:pPr>
        <w:spacing w:line="276" w:lineRule="auto"/>
      </w:pPr>
      <w:r w:rsidRPr="00E86EE9">
        <w:t xml:space="preserve">Deze referentie dient inhoudelijk ten minste te voldoen aan het volgende eisen: </w:t>
      </w:r>
    </w:p>
    <w:p w14:paraId="61BE10CE" w14:textId="77777777" w:rsidR="00927C38" w:rsidRPr="00E86EE9" w:rsidRDefault="00927C38" w:rsidP="00326D52">
      <w:pPr>
        <w:pStyle w:val="Lijstalinea"/>
        <w:numPr>
          <w:ilvl w:val="0"/>
          <w:numId w:val="19"/>
        </w:numPr>
        <w:tabs>
          <w:tab w:val="left" w:pos="0"/>
        </w:tabs>
        <w:spacing w:line="276" w:lineRule="auto"/>
        <w:ind w:left="1440" w:right="362"/>
        <w:rPr>
          <w:rFonts w:cs="Tahoma"/>
          <w:bCs/>
          <w:noProof/>
          <w:color w:val="000000"/>
          <w:szCs w:val="16"/>
        </w:rPr>
      </w:pPr>
      <w:r w:rsidRPr="00E86EE9">
        <w:rPr>
          <w:rFonts w:cs="Tahoma"/>
          <w:bCs/>
          <w:noProof/>
          <w:color w:val="000000"/>
          <w:szCs w:val="16"/>
        </w:rPr>
        <w:t xml:space="preserve">De ruimte waar de spraakversterkingsinstallatie is aangebracht betrof tenminste een ruimte van </w:t>
      </w:r>
      <w:r>
        <w:rPr>
          <w:rFonts w:cs="Tahoma"/>
          <w:bCs/>
          <w:noProof/>
          <w:color w:val="000000"/>
          <w:szCs w:val="16"/>
        </w:rPr>
        <w:t>60</w:t>
      </w:r>
      <w:r w:rsidRPr="00E86EE9">
        <w:rPr>
          <w:rFonts w:cs="Tahoma"/>
          <w:bCs/>
          <w:noProof/>
          <w:color w:val="000000"/>
          <w:szCs w:val="16"/>
        </w:rPr>
        <w:t xml:space="preserve"> vierkante meter.</w:t>
      </w:r>
    </w:p>
    <w:p w14:paraId="53978C92" w14:textId="77777777" w:rsidR="00927C38" w:rsidRPr="00E86EE9" w:rsidRDefault="00927C38" w:rsidP="00326D52">
      <w:pPr>
        <w:pStyle w:val="Lijstalinea"/>
        <w:numPr>
          <w:ilvl w:val="0"/>
          <w:numId w:val="19"/>
        </w:numPr>
        <w:tabs>
          <w:tab w:val="left" w:pos="0"/>
        </w:tabs>
        <w:spacing w:line="276" w:lineRule="auto"/>
        <w:ind w:left="1440" w:right="362"/>
        <w:rPr>
          <w:rFonts w:cs="Tahoma"/>
          <w:bCs/>
          <w:noProof/>
          <w:color w:val="000000"/>
          <w:szCs w:val="16"/>
        </w:rPr>
      </w:pPr>
      <w:r w:rsidRPr="00E86EE9">
        <w:rPr>
          <w:rFonts w:cs="Tahoma"/>
          <w:bCs/>
          <w:noProof/>
          <w:color w:val="000000"/>
          <w:szCs w:val="16"/>
        </w:rPr>
        <w:t xml:space="preserve">Voor de spraakversterkingsinstallatie is gebruik gemaakt van een DSP (niet zijnde de processor van een discussie- of conferentiesysteem!). </w:t>
      </w:r>
    </w:p>
    <w:p w14:paraId="77F89FCB" w14:textId="77777777" w:rsidR="00927C38" w:rsidRPr="00E86EE9" w:rsidRDefault="00927C38" w:rsidP="00326D52">
      <w:pPr>
        <w:pStyle w:val="Lijstalinea"/>
        <w:numPr>
          <w:ilvl w:val="0"/>
          <w:numId w:val="19"/>
        </w:numPr>
        <w:tabs>
          <w:tab w:val="left" w:pos="0"/>
        </w:tabs>
        <w:spacing w:line="276" w:lineRule="auto"/>
        <w:ind w:left="1440" w:right="362"/>
        <w:rPr>
          <w:rFonts w:cs="Tahoma"/>
          <w:bCs/>
          <w:noProof/>
          <w:color w:val="000000"/>
          <w:szCs w:val="16"/>
        </w:rPr>
      </w:pPr>
      <w:r w:rsidRPr="00E86EE9">
        <w:rPr>
          <w:rFonts w:cs="Tahoma"/>
          <w:bCs/>
          <w:noProof/>
          <w:color w:val="000000"/>
          <w:szCs w:val="16"/>
        </w:rPr>
        <w:t>De toespreekinstallatie is door of namens inschrijvers ingeregeld met behulp van impuls response metingen.</w:t>
      </w:r>
    </w:p>
    <w:p w14:paraId="18171806" w14:textId="77777777" w:rsidR="00927C38" w:rsidRPr="00E86EE9" w:rsidRDefault="00927C38" w:rsidP="00326D52">
      <w:pPr>
        <w:pStyle w:val="Lijstalinea"/>
        <w:numPr>
          <w:ilvl w:val="0"/>
          <w:numId w:val="19"/>
        </w:numPr>
        <w:tabs>
          <w:tab w:val="left" w:pos="0"/>
        </w:tabs>
        <w:spacing w:line="276" w:lineRule="auto"/>
        <w:ind w:left="1440" w:right="362"/>
        <w:rPr>
          <w:rFonts w:cs="Tahoma"/>
          <w:bCs/>
          <w:noProof/>
          <w:color w:val="000000"/>
          <w:szCs w:val="16"/>
        </w:rPr>
      </w:pPr>
      <w:r w:rsidRPr="00E86EE9">
        <w:rPr>
          <w:rFonts w:cs="Tahoma"/>
          <w:bCs/>
          <w:noProof/>
          <w:color w:val="000000"/>
          <w:szCs w:val="16"/>
        </w:rPr>
        <w:t>De gerealiseerde spraakverstaanbaarheid van de installatie is ≥ 0.65 STI.</w:t>
      </w:r>
    </w:p>
    <w:p w14:paraId="4185665D" w14:textId="49015999" w:rsidR="00D66AC8" w:rsidRDefault="00D66AC8" w:rsidP="003F7D04">
      <w:pPr>
        <w:spacing w:line="276" w:lineRule="auto"/>
      </w:pPr>
    </w:p>
    <w:p w14:paraId="747C1568" w14:textId="77777777" w:rsidR="00D66AC8" w:rsidRDefault="00D66AC8" w:rsidP="003F7D04">
      <w:pPr>
        <w:spacing w:line="276" w:lineRule="auto"/>
      </w:pPr>
    </w:p>
    <w:p w14:paraId="1706832A" w14:textId="77777777" w:rsidR="00C801A1" w:rsidRPr="00E86EE9" w:rsidRDefault="00D66AC8" w:rsidP="00C801A1">
      <w:pPr>
        <w:spacing w:line="276" w:lineRule="auto"/>
      </w:pPr>
      <w:r>
        <w:t xml:space="preserve">2: </w:t>
      </w:r>
      <w:r w:rsidR="00C801A1" w:rsidRPr="00E86EE9">
        <w:t>Kennis van en ervaring met het koppelen van Audiovisuele middelen met een raadsinformatiesysteem. Met deze koppeling vindt een geautomatiseerde uitwisseling van gegevens (metadata) tussen het RIS en de Audiovisuele middelen plaats.</w:t>
      </w:r>
    </w:p>
    <w:p w14:paraId="6FE29C06" w14:textId="77777777" w:rsidR="00C801A1" w:rsidRPr="00E86EE9" w:rsidRDefault="00C801A1" w:rsidP="00C801A1">
      <w:pPr>
        <w:spacing w:line="276" w:lineRule="auto"/>
      </w:pPr>
    </w:p>
    <w:p w14:paraId="6388941A" w14:textId="77777777" w:rsidR="00C801A1" w:rsidRPr="00E86EE9" w:rsidRDefault="00C801A1" w:rsidP="00C801A1">
      <w:pPr>
        <w:spacing w:line="276" w:lineRule="auto"/>
      </w:pPr>
      <w:r w:rsidRPr="00E86EE9">
        <w:t xml:space="preserve">Deze referentie dient inhoudelijk ten minste te voldoen aan het volgende eisen:  </w:t>
      </w:r>
    </w:p>
    <w:p w14:paraId="09A6A874" w14:textId="77777777" w:rsidR="00C801A1" w:rsidRPr="00E86EE9" w:rsidRDefault="00C801A1" w:rsidP="00C801A1">
      <w:pPr>
        <w:pStyle w:val="Lijstalinea"/>
        <w:numPr>
          <w:ilvl w:val="0"/>
          <w:numId w:val="19"/>
        </w:numPr>
        <w:tabs>
          <w:tab w:val="left" w:pos="0"/>
        </w:tabs>
        <w:spacing w:line="276" w:lineRule="auto"/>
        <w:ind w:left="1440" w:right="362"/>
        <w:rPr>
          <w:lang w:eastAsia="nl-NL"/>
        </w:rPr>
      </w:pPr>
      <w:r w:rsidRPr="00E86EE9">
        <w:rPr>
          <w:lang w:eastAsia="nl-NL"/>
        </w:rPr>
        <w:t>De vergadering wordt voorbereid in het raadsinformatiesysteem en van daaruit gekoppeld met de audiovisuele middelen. Gegevens hoeven niet dubbel in beide omgevingen te worden ingevoerd.</w:t>
      </w:r>
    </w:p>
    <w:p w14:paraId="5999190B" w14:textId="77777777" w:rsidR="00C801A1" w:rsidRPr="00E86EE9" w:rsidRDefault="00C801A1" w:rsidP="00C801A1">
      <w:pPr>
        <w:pStyle w:val="Lijstalinea"/>
        <w:numPr>
          <w:ilvl w:val="0"/>
          <w:numId w:val="19"/>
        </w:numPr>
        <w:tabs>
          <w:tab w:val="left" w:pos="0"/>
        </w:tabs>
        <w:spacing w:line="276" w:lineRule="auto"/>
        <w:ind w:left="1440" w:right="362"/>
        <w:rPr>
          <w:lang w:eastAsia="nl-NL"/>
        </w:rPr>
      </w:pPr>
      <w:r w:rsidRPr="00E86EE9">
        <w:rPr>
          <w:lang w:eastAsia="nl-NL"/>
        </w:rPr>
        <w:t>De koppeling bestaat uit uitwisseling van informatie als tenminste agenda en deelnemerslijsten.</w:t>
      </w:r>
    </w:p>
    <w:p w14:paraId="6162AFF5" w14:textId="77777777" w:rsidR="00C801A1" w:rsidRPr="00C72425" w:rsidRDefault="00C801A1" w:rsidP="00C801A1">
      <w:pPr>
        <w:pStyle w:val="Lijstalinea"/>
        <w:numPr>
          <w:ilvl w:val="0"/>
          <w:numId w:val="19"/>
        </w:numPr>
        <w:tabs>
          <w:tab w:val="left" w:pos="0"/>
        </w:tabs>
        <w:spacing w:line="276" w:lineRule="auto"/>
        <w:ind w:left="1440" w:right="362"/>
        <w:rPr>
          <w:lang w:eastAsia="nl-NL"/>
        </w:rPr>
      </w:pPr>
      <w:r w:rsidRPr="00E86EE9">
        <w:rPr>
          <w:lang w:eastAsia="nl-NL"/>
        </w:rPr>
        <w:t xml:space="preserve">Uitwisseling van metadata tussen de audiovisuele middelen en het raadsinformatiesysteem vindt real-time en </w:t>
      </w:r>
      <w:r w:rsidRPr="00C72425">
        <w:rPr>
          <w:lang w:eastAsia="nl-NL"/>
        </w:rPr>
        <w:t xml:space="preserve">geautomatiseerd (via API, webservice of Enterprise Service Bus) plaats. </w:t>
      </w:r>
    </w:p>
    <w:p w14:paraId="2205389A" w14:textId="77777777" w:rsidR="00C801A1" w:rsidRPr="00C72425" w:rsidRDefault="00C801A1" w:rsidP="00C801A1">
      <w:pPr>
        <w:pStyle w:val="Lijstalinea"/>
        <w:numPr>
          <w:ilvl w:val="0"/>
          <w:numId w:val="19"/>
        </w:numPr>
        <w:tabs>
          <w:tab w:val="left" w:pos="0"/>
        </w:tabs>
        <w:spacing w:line="276" w:lineRule="auto"/>
        <w:ind w:left="1440" w:right="362"/>
        <w:rPr>
          <w:lang w:eastAsia="nl-NL"/>
        </w:rPr>
      </w:pPr>
      <w:r w:rsidRPr="00C72425">
        <w:rPr>
          <w:lang w:eastAsia="nl-NL"/>
        </w:rPr>
        <w:t>Uitwisseling van metadata tussen de audiovisuele middelen en het raadsinformatiesysteem vindt bi-directioneel plaats. Wijzigingen in de ene omgeving worden automatisch verwerkt in de andere omgeving.</w:t>
      </w:r>
    </w:p>
    <w:p w14:paraId="5C4CB8CB" w14:textId="3D592351" w:rsidR="003F7D04" w:rsidRPr="00C72425" w:rsidRDefault="003F7D04" w:rsidP="00D204EA">
      <w:pPr>
        <w:spacing w:line="276" w:lineRule="auto"/>
      </w:pPr>
    </w:p>
    <w:p w14:paraId="64715DAC" w14:textId="00F2B4FA" w:rsidR="00D204EA" w:rsidRPr="00BC7432" w:rsidRDefault="00404458" w:rsidP="00D204EA">
      <w:pPr>
        <w:spacing w:line="276" w:lineRule="auto"/>
      </w:pPr>
      <w:r w:rsidRPr="00C72425">
        <w:t xml:space="preserve">3: </w:t>
      </w:r>
      <w:r w:rsidR="00D204EA" w:rsidRPr="00C72425">
        <w:t>Kennis van en ervaring met projectmanagement en het uitvoeren van multidisciplinaire projecten waarbij inschrijver Regievoert over de werkzaamheden van derden</w:t>
      </w:r>
      <w:r w:rsidR="00D204EA" w:rsidRPr="00BC7432">
        <w:t xml:space="preserve"> partijen</w:t>
      </w:r>
      <w:r w:rsidR="00C72425">
        <w:t>.</w:t>
      </w:r>
    </w:p>
    <w:p w14:paraId="6C237D07" w14:textId="77777777" w:rsidR="00D204EA" w:rsidRPr="00BC7432" w:rsidRDefault="00D204EA" w:rsidP="00D204EA">
      <w:pPr>
        <w:spacing w:line="276" w:lineRule="auto"/>
        <w:ind w:left="1429" w:hanging="360"/>
      </w:pPr>
    </w:p>
    <w:p w14:paraId="288064D0" w14:textId="77777777" w:rsidR="00D204EA" w:rsidRPr="00BC7432" w:rsidRDefault="00D204EA" w:rsidP="00D204EA">
      <w:pPr>
        <w:spacing w:line="276" w:lineRule="auto"/>
      </w:pPr>
      <w:r w:rsidRPr="00BC7432">
        <w:t xml:space="preserve">Deze referentie dient inhoudelijk ten minste te voldoen aan het volgende eisen:  </w:t>
      </w:r>
    </w:p>
    <w:p w14:paraId="60A84F5C" w14:textId="77777777" w:rsidR="00D204EA" w:rsidRPr="00BC7432" w:rsidRDefault="00D204EA" w:rsidP="00D204EA">
      <w:pPr>
        <w:pStyle w:val="Lijstalinea"/>
        <w:numPr>
          <w:ilvl w:val="0"/>
          <w:numId w:val="19"/>
        </w:numPr>
        <w:tabs>
          <w:tab w:val="left" w:pos="0"/>
        </w:tabs>
        <w:spacing w:line="276" w:lineRule="auto"/>
        <w:ind w:left="1440" w:right="362"/>
        <w:rPr>
          <w:rFonts w:eastAsia="Tahoma" w:cs="Tahoma"/>
        </w:rPr>
      </w:pPr>
      <w:r w:rsidRPr="00BC7432">
        <w:rPr>
          <w:rFonts w:eastAsia="Tahoma" w:cs="Tahoma"/>
        </w:rPr>
        <w:t xml:space="preserve">Referentie betreft een project waarbij inschrijver naast ontwerp, levering en installatie van de Audiovisuele middelen, een Regievoerende rol heeft voor samenwerking en integratie met derden partijen zoals bijvoorbeeld: uitbreiding, vernieuwing en aanpassing van de elektrotechnische- en  bouwkundige installatie,  aanpassingen van bestaand en/of nieuw meubilair, integratie met de ICT omgeving van de opdrachtgever, etc.  </w:t>
      </w:r>
    </w:p>
    <w:p w14:paraId="33F9676C" w14:textId="77777777" w:rsidR="00D204EA" w:rsidRPr="00BC7432" w:rsidRDefault="00D204EA" w:rsidP="00D204EA">
      <w:pPr>
        <w:pStyle w:val="Lijstalinea"/>
        <w:numPr>
          <w:ilvl w:val="0"/>
          <w:numId w:val="19"/>
        </w:numPr>
        <w:tabs>
          <w:tab w:val="left" w:pos="0"/>
        </w:tabs>
        <w:spacing w:line="276" w:lineRule="auto"/>
        <w:ind w:left="1440" w:right="362"/>
        <w:rPr>
          <w:rFonts w:eastAsia="Tahoma" w:cs="Tahoma"/>
        </w:rPr>
      </w:pPr>
      <w:r w:rsidRPr="00BC7432">
        <w:rPr>
          <w:rFonts w:eastAsia="Tahoma" w:cs="Tahoma"/>
        </w:rPr>
        <w:t>Projectmanagement werkzaamheden omvatten onder meer opstellen planning, bijwonen bouwvergadering en werkoverleg, opstellen van notulen incl. actie en besluitenlijst, voortgangsrapportage, bewaking meer-/minderwerk en afstemming met de opdrachtgever.</w:t>
      </w:r>
    </w:p>
    <w:p w14:paraId="02015C66" w14:textId="77777777" w:rsidR="00D204EA" w:rsidRPr="00BC7432" w:rsidRDefault="00D204EA" w:rsidP="00D204EA">
      <w:pPr>
        <w:pStyle w:val="Lijstalinea"/>
        <w:numPr>
          <w:ilvl w:val="0"/>
          <w:numId w:val="19"/>
        </w:numPr>
        <w:tabs>
          <w:tab w:val="left" w:pos="0"/>
        </w:tabs>
        <w:spacing w:line="276" w:lineRule="auto"/>
        <w:ind w:left="1440" w:right="362"/>
        <w:rPr>
          <w:rFonts w:eastAsia="Tahoma" w:cs="Tahoma"/>
        </w:rPr>
      </w:pPr>
      <w:r w:rsidRPr="00BC7432">
        <w:rPr>
          <w:rFonts w:eastAsia="Tahoma" w:cs="Tahoma"/>
        </w:rPr>
        <w:t>Project is naar opgave van de opdrachtgever tijdig, binnen budget en met de vereiste kwaliteit afgerond.</w:t>
      </w:r>
    </w:p>
    <w:p w14:paraId="09427772" w14:textId="77777777" w:rsidR="00D204EA" w:rsidRPr="00BC7432" w:rsidRDefault="00D204EA" w:rsidP="00D204EA">
      <w:pPr>
        <w:pStyle w:val="Lijstalinea"/>
        <w:numPr>
          <w:ilvl w:val="0"/>
          <w:numId w:val="19"/>
        </w:numPr>
        <w:tabs>
          <w:tab w:val="left" w:pos="0"/>
        </w:tabs>
        <w:spacing w:line="276" w:lineRule="auto"/>
        <w:ind w:left="1440" w:right="362"/>
        <w:rPr>
          <w:rFonts w:eastAsia="Tahoma" w:cs="Tahoma"/>
        </w:rPr>
      </w:pPr>
      <w:r w:rsidRPr="00BC7432">
        <w:rPr>
          <w:rFonts w:eastAsia="Tahoma" w:cs="Tahoma"/>
        </w:rPr>
        <w:t>Minimum omvang van de projectmanagement werkzaamheden bij de referentie is 40 uur.</w:t>
      </w:r>
    </w:p>
    <w:p w14:paraId="13A555C5" w14:textId="55ED0158" w:rsidR="009307EF" w:rsidRDefault="009307EF" w:rsidP="77D6EFB8">
      <w:pPr>
        <w:rPr>
          <w:highlight w:val="yellow"/>
        </w:rPr>
      </w:pPr>
    </w:p>
    <w:p w14:paraId="63B37E6A" w14:textId="46C6F5D5" w:rsidR="00BC3ADA" w:rsidRPr="004D7072" w:rsidRDefault="00BC3ADA" w:rsidP="00BB05EC">
      <w:pPr>
        <w:spacing w:line="276" w:lineRule="auto"/>
        <w:rPr>
          <w:b/>
          <w:bCs/>
        </w:rPr>
      </w:pPr>
      <w:r w:rsidRPr="004D7072">
        <w:rPr>
          <w:b/>
          <w:bCs/>
        </w:rPr>
        <w:lastRenderedPageBreak/>
        <w:t xml:space="preserve">Aandachtspunten </w:t>
      </w:r>
    </w:p>
    <w:p w14:paraId="58CAEFD3" w14:textId="78CC20E2" w:rsidR="00D7383D" w:rsidRDefault="00D7383D" w:rsidP="00AB1918">
      <w:pPr>
        <w:pStyle w:val="Lijstalinea"/>
        <w:numPr>
          <w:ilvl w:val="0"/>
          <w:numId w:val="17"/>
        </w:numPr>
        <w:spacing w:line="276" w:lineRule="auto"/>
      </w:pPr>
      <w:r>
        <w:t xml:space="preserve">De referenties moeten zijn uitgevoerd (operationeel) binnen drie jaren voorafgaande aan de sluitingsdatum voor de </w:t>
      </w:r>
      <w:r w:rsidR="006E3FE1">
        <w:t>i</w:t>
      </w:r>
      <w:r>
        <w:t>nschrijving.</w:t>
      </w:r>
    </w:p>
    <w:p w14:paraId="70F0DAA6" w14:textId="1EAC0699" w:rsidR="00D7383D" w:rsidRDefault="00D7383D" w:rsidP="00FD4F45">
      <w:pPr>
        <w:pStyle w:val="Lijstalinea"/>
        <w:numPr>
          <w:ilvl w:val="0"/>
          <w:numId w:val="17"/>
        </w:numPr>
        <w:spacing w:line="276" w:lineRule="auto"/>
      </w:pPr>
      <w:r>
        <w:t xml:space="preserve">Voor </w:t>
      </w:r>
      <w:r w:rsidR="00FD4F45">
        <w:t>de</w:t>
      </w:r>
      <w:r>
        <w:t xml:space="preserve"> referentie</w:t>
      </w:r>
      <w:r w:rsidR="00D66AC8">
        <w:t>s</w:t>
      </w:r>
      <w:r>
        <w:t xml:space="preserve"> vult de </w:t>
      </w:r>
      <w:r w:rsidR="00A24E83">
        <w:t>i</w:t>
      </w:r>
      <w:r>
        <w:t>nschrijver de bijlage Verklaring Kerncompetentie volledig in.</w:t>
      </w:r>
    </w:p>
    <w:p w14:paraId="6300F4D5" w14:textId="77777777" w:rsidR="00D7383D" w:rsidRDefault="00D7383D" w:rsidP="00D7383D">
      <w:pPr>
        <w:pStyle w:val="Lijstalinea"/>
        <w:numPr>
          <w:ilvl w:val="0"/>
          <w:numId w:val="17"/>
        </w:numPr>
        <w:spacing w:line="276" w:lineRule="auto"/>
      </w:pPr>
      <w:r>
        <w:t>De Aanbestedende dienst kan referenties op juistheid controleren.</w:t>
      </w:r>
    </w:p>
    <w:p w14:paraId="36BD8A30" w14:textId="521D1055" w:rsidR="00D7383D" w:rsidRDefault="00D7383D" w:rsidP="00D7383D">
      <w:pPr>
        <w:pStyle w:val="Lijstalinea"/>
        <w:numPr>
          <w:ilvl w:val="0"/>
          <w:numId w:val="17"/>
        </w:numPr>
        <w:spacing w:line="276" w:lineRule="auto"/>
      </w:pPr>
      <w:r>
        <w:t xml:space="preserve">Als de </w:t>
      </w:r>
      <w:r w:rsidR="00A24E83">
        <w:t>i</w:t>
      </w:r>
      <w:r>
        <w:t>nschrijver meer dan 1 referentie opgeeft</w:t>
      </w:r>
      <w:r w:rsidR="00AA4740">
        <w:t xml:space="preserve"> per kerncompetentie</w:t>
      </w:r>
      <w:r>
        <w:t xml:space="preserve">, beoordeelt de Aanbestedende dienst alleen de eerste geüploade referentie. </w:t>
      </w:r>
    </w:p>
    <w:p w14:paraId="756257B0" w14:textId="77777777" w:rsidR="00D7383D" w:rsidRDefault="00D7383D" w:rsidP="00D7383D">
      <w:pPr>
        <w:spacing w:line="276" w:lineRule="auto"/>
      </w:pPr>
    </w:p>
    <w:p w14:paraId="0D759329" w14:textId="77777777" w:rsidR="00BB05EC" w:rsidRDefault="00BB05EC" w:rsidP="00BB05EC">
      <w:pPr>
        <w:pStyle w:val="Lijstalinea"/>
        <w:spacing w:line="276" w:lineRule="auto"/>
      </w:pPr>
    </w:p>
    <w:p w14:paraId="0BD2CBA7" w14:textId="77777777" w:rsidR="00620B6B" w:rsidRPr="004D7072" w:rsidRDefault="00620B6B" w:rsidP="00620B6B">
      <w:pPr>
        <w:rPr>
          <w:b/>
          <w:bCs/>
        </w:rPr>
      </w:pPr>
      <w:r w:rsidRPr="004D7072">
        <w:rPr>
          <w:b/>
          <w:bCs/>
        </w:rPr>
        <w:t>Ondertekening</w:t>
      </w:r>
    </w:p>
    <w:tbl>
      <w:tblPr>
        <w:tblStyle w:val="Tabelraster"/>
        <w:tblW w:w="0" w:type="auto"/>
        <w:tblLook w:val="04A0" w:firstRow="1" w:lastRow="0" w:firstColumn="1" w:lastColumn="0" w:noHBand="0" w:noVBand="1"/>
      </w:tblPr>
      <w:tblGrid>
        <w:gridCol w:w="2802"/>
        <w:gridCol w:w="6976"/>
      </w:tblGrid>
      <w:tr w:rsidR="00620B6B" w14:paraId="1132878E" w14:textId="77777777" w:rsidTr="00731DAA">
        <w:tc>
          <w:tcPr>
            <w:tcW w:w="2802" w:type="dxa"/>
          </w:tcPr>
          <w:p w14:paraId="30DB7C24" w14:textId="77777777" w:rsidR="00620B6B" w:rsidRPr="004D7072" w:rsidRDefault="00620B6B" w:rsidP="00731DAA">
            <w:pPr>
              <w:spacing w:before="120" w:after="120" w:line="240" w:lineRule="auto"/>
              <w:rPr>
                <w:sz w:val="22"/>
                <w:szCs w:val="22"/>
                <w:u w:val="single"/>
              </w:rPr>
            </w:pPr>
            <w:r w:rsidRPr="004D7072">
              <w:rPr>
                <w:sz w:val="22"/>
                <w:szCs w:val="22"/>
              </w:rPr>
              <w:t>Naam Inschrijver</w:t>
            </w:r>
          </w:p>
        </w:tc>
        <w:tc>
          <w:tcPr>
            <w:tcW w:w="6976" w:type="dxa"/>
          </w:tcPr>
          <w:p w14:paraId="6F364CF0" w14:textId="77777777" w:rsidR="00620B6B" w:rsidRDefault="00620B6B" w:rsidP="00731DAA">
            <w:pPr>
              <w:spacing w:before="120" w:after="120" w:line="240" w:lineRule="auto"/>
              <w:rPr>
                <w:u w:val="single"/>
              </w:rPr>
            </w:pPr>
          </w:p>
        </w:tc>
      </w:tr>
      <w:tr w:rsidR="00620B6B" w14:paraId="3FE92668" w14:textId="77777777" w:rsidTr="00731DAA">
        <w:tc>
          <w:tcPr>
            <w:tcW w:w="2802" w:type="dxa"/>
          </w:tcPr>
          <w:p w14:paraId="5A870982" w14:textId="77777777" w:rsidR="00620B6B" w:rsidRPr="004D7072" w:rsidRDefault="00620B6B" w:rsidP="00731DAA">
            <w:pPr>
              <w:spacing w:before="120" w:after="120" w:line="240" w:lineRule="auto"/>
              <w:rPr>
                <w:sz w:val="22"/>
                <w:szCs w:val="22"/>
                <w:u w:val="single"/>
              </w:rPr>
            </w:pPr>
            <w:r w:rsidRPr="004D7072">
              <w:rPr>
                <w:sz w:val="22"/>
                <w:szCs w:val="22"/>
              </w:rPr>
              <w:t>Naam tekenbevoegde</w:t>
            </w:r>
          </w:p>
        </w:tc>
        <w:tc>
          <w:tcPr>
            <w:tcW w:w="6976" w:type="dxa"/>
          </w:tcPr>
          <w:p w14:paraId="09849F8A" w14:textId="77777777" w:rsidR="00620B6B" w:rsidRDefault="00620B6B" w:rsidP="00731DAA">
            <w:pPr>
              <w:spacing w:before="120" w:after="120" w:line="240" w:lineRule="auto"/>
              <w:rPr>
                <w:u w:val="single"/>
              </w:rPr>
            </w:pPr>
          </w:p>
        </w:tc>
      </w:tr>
      <w:tr w:rsidR="00620B6B" w14:paraId="06105798" w14:textId="77777777" w:rsidTr="00731DAA">
        <w:tc>
          <w:tcPr>
            <w:tcW w:w="2802" w:type="dxa"/>
          </w:tcPr>
          <w:p w14:paraId="6E73433D" w14:textId="77777777" w:rsidR="00620B6B" w:rsidRPr="004D7072" w:rsidRDefault="00620B6B" w:rsidP="00731DAA">
            <w:pPr>
              <w:spacing w:before="120" w:after="120" w:line="240" w:lineRule="auto"/>
              <w:rPr>
                <w:sz w:val="22"/>
                <w:szCs w:val="22"/>
                <w:u w:val="single"/>
              </w:rPr>
            </w:pPr>
            <w:r w:rsidRPr="004D7072">
              <w:rPr>
                <w:sz w:val="22"/>
                <w:szCs w:val="22"/>
              </w:rPr>
              <w:t>Functie</w:t>
            </w:r>
          </w:p>
        </w:tc>
        <w:tc>
          <w:tcPr>
            <w:tcW w:w="6976" w:type="dxa"/>
          </w:tcPr>
          <w:p w14:paraId="56E764BC" w14:textId="77777777" w:rsidR="00620B6B" w:rsidRDefault="00620B6B" w:rsidP="00731DAA">
            <w:pPr>
              <w:spacing w:before="120" w:after="120" w:line="240" w:lineRule="auto"/>
              <w:rPr>
                <w:u w:val="single"/>
              </w:rPr>
            </w:pPr>
          </w:p>
        </w:tc>
      </w:tr>
      <w:tr w:rsidR="00620B6B" w14:paraId="39A0AF64" w14:textId="77777777" w:rsidTr="00731DAA">
        <w:tc>
          <w:tcPr>
            <w:tcW w:w="2802" w:type="dxa"/>
          </w:tcPr>
          <w:p w14:paraId="3BFD06C9" w14:textId="77777777" w:rsidR="00620B6B" w:rsidRPr="004D7072" w:rsidRDefault="00620B6B" w:rsidP="00731DAA">
            <w:pPr>
              <w:spacing w:before="120" w:after="120" w:line="240" w:lineRule="auto"/>
              <w:rPr>
                <w:sz w:val="22"/>
                <w:szCs w:val="22"/>
              </w:rPr>
            </w:pPr>
            <w:r w:rsidRPr="004D7072">
              <w:rPr>
                <w:sz w:val="22"/>
                <w:szCs w:val="22"/>
              </w:rPr>
              <w:t>Datum</w:t>
            </w:r>
          </w:p>
        </w:tc>
        <w:tc>
          <w:tcPr>
            <w:tcW w:w="6976" w:type="dxa"/>
          </w:tcPr>
          <w:p w14:paraId="74FA1912" w14:textId="77777777" w:rsidR="00620B6B" w:rsidRDefault="00620B6B" w:rsidP="00731DAA">
            <w:pPr>
              <w:spacing w:before="120" w:after="120" w:line="240" w:lineRule="auto"/>
              <w:rPr>
                <w:u w:val="single"/>
              </w:rPr>
            </w:pPr>
          </w:p>
        </w:tc>
      </w:tr>
      <w:tr w:rsidR="00620B6B" w14:paraId="201C084D" w14:textId="77777777" w:rsidTr="00731DAA">
        <w:tc>
          <w:tcPr>
            <w:tcW w:w="2802" w:type="dxa"/>
          </w:tcPr>
          <w:p w14:paraId="64755FE0" w14:textId="77777777" w:rsidR="00620B6B" w:rsidRPr="004D7072" w:rsidRDefault="00620B6B" w:rsidP="00731DAA">
            <w:pPr>
              <w:spacing w:before="120" w:after="120" w:line="240" w:lineRule="auto"/>
              <w:rPr>
                <w:sz w:val="22"/>
                <w:szCs w:val="22"/>
              </w:rPr>
            </w:pPr>
            <w:r w:rsidRPr="004D7072">
              <w:rPr>
                <w:sz w:val="22"/>
                <w:szCs w:val="22"/>
              </w:rPr>
              <w:t>Handtekening</w:t>
            </w:r>
          </w:p>
          <w:p w14:paraId="05EBF855" w14:textId="77777777" w:rsidR="00620B6B" w:rsidRPr="004D7072" w:rsidRDefault="00620B6B" w:rsidP="00731DAA">
            <w:pPr>
              <w:spacing w:before="120" w:after="120" w:line="240" w:lineRule="auto"/>
              <w:rPr>
                <w:sz w:val="22"/>
                <w:szCs w:val="22"/>
              </w:rPr>
            </w:pPr>
          </w:p>
        </w:tc>
        <w:tc>
          <w:tcPr>
            <w:tcW w:w="6976" w:type="dxa"/>
          </w:tcPr>
          <w:p w14:paraId="48A29431" w14:textId="77777777" w:rsidR="00620B6B" w:rsidRDefault="00620B6B" w:rsidP="00731DAA">
            <w:pPr>
              <w:spacing w:before="120" w:after="120" w:line="240" w:lineRule="auto"/>
              <w:rPr>
                <w:u w:val="single"/>
              </w:rPr>
            </w:pPr>
          </w:p>
        </w:tc>
      </w:tr>
    </w:tbl>
    <w:p w14:paraId="6E77260C" w14:textId="77777777" w:rsidR="00620B6B" w:rsidRDefault="00620B6B" w:rsidP="00620B6B"/>
    <w:p w14:paraId="51840781" w14:textId="77777777" w:rsidR="004D7072" w:rsidRDefault="004D7072">
      <w:pPr>
        <w:spacing w:line="240" w:lineRule="auto"/>
      </w:pPr>
      <w:r>
        <w:br w:type="page"/>
      </w:r>
    </w:p>
    <w:p w14:paraId="32AC60C0" w14:textId="77777777" w:rsidR="008A75F1" w:rsidRDefault="008A75F1" w:rsidP="00AF5E7E"/>
    <w:tbl>
      <w:tblPr>
        <w:tblW w:w="50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0"/>
        <w:gridCol w:w="6799"/>
      </w:tblGrid>
      <w:tr w:rsidR="008A75F1" w:rsidRPr="004D7072" w14:paraId="2EEAA4BD" w14:textId="77777777" w:rsidTr="77D6EFB8">
        <w:trPr>
          <w:trHeight w:val="340"/>
        </w:trPr>
        <w:tc>
          <w:tcPr>
            <w:tcW w:w="1756" w:type="pct"/>
            <w:tcBorders>
              <w:bottom w:val="single" w:sz="4" w:space="0" w:color="auto"/>
            </w:tcBorders>
            <w:hideMark/>
          </w:tcPr>
          <w:p w14:paraId="631833EE" w14:textId="4FA7B848" w:rsidR="008A75F1" w:rsidRPr="004D7072" w:rsidRDefault="00865FD3" w:rsidP="0058393B">
            <w:pPr>
              <w:widowControl w:val="0"/>
              <w:rPr>
                <w:rFonts w:cs="Arial"/>
                <w:b/>
                <w:iCs/>
                <w:noProof/>
                <w:position w:val="-24"/>
                <w:sz w:val="22"/>
                <w:szCs w:val="22"/>
              </w:rPr>
            </w:pPr>
            <w:r w:rsidRPr="004D7072">
              <w:rPr>
                <w:rFonts w:cs="Arial"/>
                <w:b/>
                <w:iCs/>
                <w:noProof/>
                <w:sz w:val="22"/>
                <w:szCs w:val="22"/>
              </w:rPr>
              <w:t>K</w:t>
            </w:r>
            <w:r w:rsidR="008A75F1" w:rsidRPr="004D7072">
              <w:rPr>
                <w:rFonts w:cs="Arial"/>
                <w:b/>
                <w:iCs/>
                <w:noProof/>
                <w:sz w:val="22"/>
                <w:szCs w:val="22"/>
              </w:rPr>
              <w:t>erncompetentie 1</w:t>
            </w:r>
          </w:p>
        </w:tc>
        <w:tc>
          <w:tcPr>
            <w:tcW w:w="3244" w:type="pct"/>
            <w:tcBorders>
              <w:bottom w:val="single" w:sz="4" w:space="0" w:color="auto"/>
            </w:tcBorders>
            <w:hideMark/>
          </w:tcPr>
          <w:p w14:paraId="7EE6D103" w14:textId="77777777" w:rsidR="00B63FDD" w:rsidRPr="00E86EE9" w:rsidRDefault="00B63FDD" w:rsidP="00B63FDD">
            <w:pPr>
              <w:spacing w:line="240" w:lineRule="auto"/>
            </w:pPr>
            <w:r w:rsidRPr="00E86EE9">
              <w:t>Kennis van en ervaring met het ontwerpen en aanbrengen van spraakversterkingsinstallaties in omgevingen waarbij hoge eisen worden gesteld aan de spraakverstaanbaarheid</w:t>
            </w:r>
            <w:r>
              <w:t>.</w:t>
            </w:r>
          </w:p>
          <w:p w14:paraId="77ED6143" w14:textId="77777777" w:rsidR="00B63FDD" w:rsidRPr="00E86EE9" w:rsidRDefault="00B63FDD" w:rsidP="00B63FDD">
            <w:pPr>
              <w:spacing w:line="240" w:lineRule="auto"/>
              <w:ind w:left="284"/>
            </w:pPr>
          </w:p>
          <w:p w14:paraId="68B94D3C" w14:textId="77777777" w:rsidR="00B63FDD" w:rsidRPr="00E86EE9" w:rsidRDefault="00B63FDD" w:rsidP="00B63FDD">
            <w:pPr>
              <w:spacing w:line="240" w:lineRule="auto"/>
            </w:pPr>
            <w:r w:rsidRPr="00E86EE9">
              <w:t xml:space="preserve">Deze referentie dient inhoudelijk ten minste te voldoen aan het volgende eisen: </w:t>
            </w:r>
          </w:p>
          <w:p w14:paraId="27D4E76A" w14:textId="77777777" w:rsidR="00B63FDD" w:rsidRPr="00E86EE9" w:rsidRDefault="00B63FDD" w:rsidP="00B63FDD">
            <w:pPr>
              <w:spacing w:line="240" w:lineRule="auto"/>
              <w:ind w:left="284"/>
            </w:pPr>
          </w:p>
          <w:p w14:paraId="2DBEA793" w14:textId="77777777" w:rsidR="00B63FDD" w:rsidRPr="00E86EE9" w:rsidRDefault="00B63FDD" w:rsidP="00B63FDD">
            <w:pPr>
              <w:pStyle w:val="Lijstalinea"/>
              <w:numPr>
                <w:ilvl w:val="0"/>
                <w:numId w:val="19"/>
              </w:numPr>
              <w:tabs>
                <w:tab w:val="left" w:pos="0"/>
              </w:tabs>
              <w:spacing w:line="240" w:lineRule="auto"/>
              <w:ind w:left="1440" w:right="362"/>
              <w:rPr>
                <w:rFonts w:cs="Tahoma"/>
                <w:bCs/>
                <w:noProof/>
                <w:color w:val="000000"/>
                <w:szCs w:val="16"/>
              </w:rPr>
            </w:pPr>
            <w:r w:rsidRPr="00E86EE9">
              <w:rPr>
                <w:rFonts w:cs="Tahoma"/>
                <w:bCs/>
                <w:noProof/>
                <w:color w:val="000000"/>
                <w:szCs w:val="16"/>
              </w:rPr>
              <w:t xml:space="preserve">De ruimte waar de spraakversterkingsinstallatie is aangebracht betrof tenminste een ruimte van </w:t>
            </w:r>
            <w:r>
              <w:rPr>
                <w:rFonts w:cs="Tahoma"/>
                <w:bCs/>
                <w:noProof/>
                <w:color w:val="000000"/>
                <w:szCs w:val="16"/>
              </w:rPr>
              <w:t>60</w:t>
            </w:r>
            <w:r w:rsidRPr="00E86EE9">
              <w:rPr>
                <w:rFonts w:cs="Tahoma"/>
                <w:bCs/>
                <w:noProof/>
                <w:color w:val="000000"/>
                <w:szCs w:val="16"/>
              </w:rPr>
              <w:t xml:space="preserve"> vierkante meter.</w:t>
            </w:r>
          </w:p>
          <w:p w14:paraId="062F729F" w14:textId="77777777" w:rsidR="00B63FDD" w:rsidRPr="00E86EE9" w:rsidRDefault="00B63FDD" w:rsidP="00B63FDD">
            <w:pPr>
              <w:pStyle w:val="Lijstalinea"/>
              <w:numPr>
                <w:ilvl w:val="0"/>
                <w:numId w:val="19"/>
              </w:numPr>
              <w:tabs>
                <w:tab w:val="left" w:pos="0"/>
              </w:tabs>
              <w:spacing w:line="240" w:lineRule="auto"/>
              <w:ind w:left="1440" w:right="362"/>
              <w:rPr>
                <w:rFonts w:cs="Tahoma"/>
                <w:bCs/>
                <w:noProof/>
                <w:color w:val="000000"/>
                <w:szCs w:val="16"/>
              </w:rPr>
            </w:pPr>
            <w:r w:rsidRPr="00E86EE9">
              <w:rPr>
                <w:rFonts w:cs="Tahoma"/>
                <w:bCs/>
                <w:noProof/>
                <w:color w:val="000000"/>
                <w:szCs w:val="16"/>
              </w:rPr>
              <w:t xml:space="preserve">Voor de spraakversterkingsinstallatie is gebruik gemaakt van een DSP (niet zijnde de processor van een discussie- of conferentiesysteem!). </w:t>
            </w:r>
          </w:p>
          <w:p w14:paraId="654CE46C" w14:textId="77777777" w:rsidR="00B63FDD" w:rsidRPr="00E86EE9" w:rsidRDefault="00B63FDD" w:rsidP="00B63FDD">
            <w:pPr>
              <w:pStyle w:val="Lijstalinea"/>
              <w:numPr>
                <w:ilvl w:val="0"/>
                <w:numId w:val="19"/>
              </w:numPr>
              <w:tabs>
                <w:tab w:val="left" w:pos="0"/>
              </w:tabs>
              <w:spacing w:line="240" w:lineRule="auto"/>
              <w:ind w:left="1440" w:right="362"/>
              <w:rPr>
                <w:rFonts w:cs="Tahoma"/>
                <w:bCs/>
                <w:noProof/>
                <w:color w:val="000000"/>
                <w:szCs w:val="16"/>
              </w:rPr>
            </w:pPr>
            <w:r w:rsidRPr="00E86EE9">
              <w:rPr>
                <w:rFonts w:cs="Tahoma"/>
                <w:bCs/>
                <w:noProof/>
                <w:color w:val="000000"/>
                <w:szCs w:val="16"/>
              </w:rPr>
              <w:t>De toespreekinstallatie is door of namens inschrijvers ingeregeld met behulp van impuls response metingen.</w:t>
            </w:r>
          </w:p>
          <w:p w14:paraId="51E3F8F2" w14:textId="77777777" w:rsidR="00B63FDD" w:rsidRPr="00E86EE9" w:rsidRDefault="00B63FDD" w:rsidP="00B63FDD">
            <w:pPr>
              <w:pStyle w:val="Lijstalinea"/>
              <w:numPr>
                <w:ilvl w:val="0"/>
                <w:numId w:val="19"/>
              </w:numPr>
              <w:tabs>
                <w:tab w:val="left" w:pos="0"/>
              </w:tabs>
              <w:spacing w:line="240" w:lineRule="auto"/>
              <w:ind w:left="1440" w:right="362"/>
              <w:rPr>
                <w:rFonts w:cs="Tahoma"/>
                <w:bCs/>
                <w:noProof/>
                <w:color w:val="000000"/>
                <w:szCs w:val="16"/>
              </w:rPr>
            </w:pPr>
            <w:r w:rsidRPr="00E86EE9">
              <w:rPr>
                <w:rFonts w:cs="Tahoma"/>
                <w:bCs/>
                <w:noProof/>
                <w:color w:val="000000"/>
                <w:szCs w:val="16"/>
              </w:rPr>
              <w:t>De gerealiseerde spraakverstaanbaarheid van de installatie is ≥ 0.65 STI.</w:t>
            </w:r>
          </w:p>
          <w:p w14:paraId="68701536" w14:textId="77777777" w:rsidR="008A75F1" w:rsidRPr="004D7072" w:rsidRDefault="008A75F1" w:rsidP="00072E01">
            <w:pPr>
              <w:widowControl w:val="0"/>
              <w:spacing w:line="276" w:lineRule="auto"/>
              <w:rPr>
                <w:rFonts w:cs="Arial"/>
                <w:bCs/>
                <w:iCs/>
                <w:noProof/>
                <w:position w:val="-24"/>
                <w:sz w:val="22"/>
                <w:szCs w:val="22"/>
              </w:rPr>
            </w:pPr>
          </w:p>
        </w:tc>
      </w:tr>
      <w:tr w:rsidR="004D7072" w:rsidRPr="004D7072" w14:paraId="679714B0" w14:textId="77777777" w:rsidTr="77D6EFB8">
        <w:trPr>
          <w:trHeight w:val="340"/>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0FF0D5" w14:textId="0B14ACDA" w:rsidR="004D7072" w:rsidRPr="004D7072" w:rsidRDefault="004D7072" w:rsidP="0058393B">
            <w:pPr>
              <w:widowControl w:val="0"/>
              <w:rPr>
                <w:rFonts w:cs="Arial"/>
                <w:b/>
                <w:iCs/>
                <w:noProof/>
                <w:sz w:val="22"/>
                <w:szCs w:val="22"/>
                <w:highlight w:val="yellow"/>
              </w:rPr>
            </w:pPr>
            <w:r w:rsidRPr="004D7072">
              <w:rPr>
                <w:rFonts w:cs="Arial"/>
                <w:b/>
                <w:iCs/>
                <w:sz w:val="22"/>
                <w:szCs w:val="22"/>
              </w:rPr>
              <w:t>Gegevens referent:</w:t>
            </w:r>
          </w:p>
        </w:tc>
      </w:tr>
      <w:tr w:rsidR="008A75F1" w:rsidRPr="004D7072" w14:paraId="5A58F16F" w14:textId="77777777" w:rsidTr="77D6EFB8">
        <w:trPr>
          <w:trHeight w:val="373"/>
        </w:trPr>
        <w:tc>
          <w:tcPr>
            <w:tcW w:w="1756" w:type="pct"/>
            <w:tcBorders>
              <w:top w:val="single" w:sz="4" w:space="0" w:color="auto"/>
            </w:tcBorders>
            <w:hideMark/>
          </w:tcPr>
          <w:p w14:paraId="7ABEC49E" w14:textId="5F5E0C11" w:rsidR="008A75F1" w:rsidRPr="004D7072" w:rsidRDefault="008A75F1" w:rsidP="008A75F1">
            <w:pPr>
              <w:widowControl w:val="0"/>
              <w:spacing w:before="60" w:after="60"/>
              <w:rPr>
                <w:rFonts w:cs="Arial"/>
                <w:bCs/>
                <w:iCs/>
                <w:noProof/>
              </w:rPr>
            </w:pPr>
            <w:r w:rsidRPr="004D7072">
              <w:rPr>
                <w:rFonts w:cs="Arial"/>
                <w:bCs/>
                <w:iCs/>
                <w:noProof/>
              </w:rPr>
              <w:t xml:space="preserve">Naam </w:t>
            </w:r>
            <w:r w:rsidR="00865FD3" w:rsidRPr="004D7072">
              <w:rPr>
                <w:rFonts w:cs="Arial"/>
                <w:bCs/>
                <w:iCs/>
                <w:noProof/>
              </w:rPr>
              <w:t xml:space="preserve">organisatie </w:t>
            </w:r>
            <w:r w:rsidRPr="004D7072">
              <w:rPr>
                <w:rFonts w:cs="Arial"/>
                <w:bCs/>
                <w:iCs/>
                <w:noProof/>
              </w:rPr>
              <w:t>(referent)</w:t>
            </w:r>
          </w:p>
        </w:tc>
        <w:tc>
          <w:tcPr>
            <w:tcW w:w="3244" w:type="pct"/>
            <w:tcBorders>
              <w:top w:val="single" w:sz="4" w:space="0" w:color="auto"/>
            </w:tcBorders>
            <w:hideMark/>
          </w:tcPr>
          <w:p w14:paraId="0389D910" w14:textId="77777777" w:rsidR="008A75F1" w:rsidRPr="004D7072" w:rsidRDefault="008A75F1" w:rsidP="00715C0F">
            <w:pPr>
              <w:widowControl w:val="0"/>
              <w:rPr>
                <w:rFonts w:cs="Arial"/>
                <w:bCs/>
                <w:iCs/>
                <w:noProof/>
                <w:sz w:val="22"/>
                <w:szCs w:val="22"/>
              </w:rPr>
            </w:pPr>
            <w:r w:rsidRPr="004D7072">
              <w:rPr>
                <w:rFonts w:cs="Arial"/>
                <w:bCs/>
                <w:iCs/>
                <w:noProof/>
                <w:sz w:val="22"/>
                <w:szCs w:val="22"/>
              </w:rPr>
              <w:t xml:space="preserve">  </w:t>
            </w:r>
          </w:p>
        </w:tc>
      </w:tr>
      <w:tr w:rsidR="008A75F1" w:rsidRPr="004D7072" w14:paraId="7D96DB8F" w14:textId="77777777" w:rsidTr="77D6EFB8">
        <w:trPr>
          <w:trHeight w:val="421"/>
        </w:trPr>
        <w:tc>
          <w:tcPr>
            <w:tcW w:w="1756" w:type="pct"/>
            <w:hideMark/>
          </w:tcPr>
          <w:p w14:paraId="21331920" w14:textId="084F6553" w:rsidR="008A75F1" w:rsidRPr="004D7072" w:rsidRDefault="00865FD3" w:rsidP="008A75F1">
            <w:pPr>
              <w:widowControl w:val="0"/>
              <w:spacing w:before="60" w:after="60"/>
              <w:rPr>
                <w:rFonts w:cs="Arial"/>
                <w:bCs/>
                <w:iCs/>
                <w:noProof/>
              </w:rPr>
            </w:pPr>
            <w:r w:rsidRPr="004D7072">
              <w:rPr>
                <w:rFonts w:cs="Arial"/>
                <w:bCs/>
                <w:iCs/>
                <w:noProof/>
              </w:rPr>
              <w:t>Vestigingsplaats</w:t>
            </w:r>
          </w:p>
        </w:tc>
        <w:tc>
          <w:tcPr>
            <w:tcW w:w="3244" w:type="pct"/>
            <w:hideMark/>
          </w:tcPr>
          <w:p w14:paraId="4057A662" w14:textId="77777777" w:rsidR="008A75F1" w:rsidRPr="004D7072" w:rsidRDefault="008A75F1" w:rsidP="008A75F1">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before="60" w:after="60"/>
              <w:outlineLvl w:val="0"/>
              <w:rPr>
                <w:rFonts w:cs="Arial"/>
                <w:bCs/>
                <w:iCs/>
                <w:noProof/>
                <w:sz w:val="22"/>
                <w:szCs w:val="22"/>
              </w:rPr>
            </w:pPr>
            <w:r w:rsidRPr="004D7072">
              <w:rPr>
                <w:rFonts w:cs="Arial"/>
                <w:bCs/>
                <w:iCs/>
                <w:noProof/>
                <w:sz w:val="22"/>
                <w:szCs w:val="22"/>
              </w:rPr>
              <w:t xml:space="preserve">  </w:t>
            </w:r>
          </w:p>
        </w:tc>
      </w:tr>
      <w:tr w:rsidR="008A75F1" w:rsidRPr="004D7072" w14:paraId="35FAD3D5" w14:textId="77777777" w:rsidTr="77D6EFB8">
        <w:trPr>
          <w:trHeight w:val="427"/>
        </w:trPr>
        <w:tc>
          <w:tcPr>
            <w:tcW w:w="1756" w:type="pct"/>
            <w:hideMark/>
          </w:tcPr>
          <w:p w14:paraId="1F71F49D" w14:textId="0E018A88" w:rsidR="008A75F1" w:rsidRPr="004D7072" w:rsidRDefault="008A75F1" w:rsidP="008A75F1">
            <w:pPr>
              <w:widowControl w:val="0"/>
              <w:spacing w:before="60" w:after="60"/>
              <w:rPr>
                <w:rFonts w:cs="Arial"/>
                <w:bCs/>
                <w:iCs/>
                <w:noProof/>
              </w:rPr>
            </w:pPr>
            <w:r w:rsidRPr="004D7072">
              <w:rPr>
                <w:rFonts w:cs="Arial"/>
                <w:bCs/>
                <w:iCs/>
                <w:noProof/>
              </w:rPr>
              <w:t>Naam contactpersoon</w:t>
            </w:r>
            <w:r w:rsidR="00865FD3" w:rsidRPr="004D7072">
              <w:rPr>
                <w:rFonts w:cs="Arial"/>
                <w:bCs/>
                <w:iCs/>
                <w:noProof/>
              </w:rPr>
              <w:t xml:space="preserve"> bij referent</w:t>
            </w:r>
          </w:p>
        </w:tc>
        <w:tc>
          <w:tcPr>
            <w:tcW w:w="3244" w:type="pct"/>
            <w:hideMark/>
          </w:tcPr>
          <w:p w14:paraId="71C1E1A8" w14:textId="77777777" w:rsidR="008A75F1" w:rsidRPr="004D7072" w:rsidRDefault="008A75F1" w:rsidP="008A75F1">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before="60" w:after="60"/>
              <w:outlineLvl w:val="0"/>
              <w:rPr>
                <w:rFonts w:cs="Arial"/>
                <w:bCs/>
                <w:iCs/>
                <w:noProof/>
                <w:sz w:val="22"/>
                <w:szCs w:val="22"/>
              </w:rPr>
            </w:pPr>
            <w:r w:rsidRPr="004D7072">
              <w:rPr>
                <w:rFonts w:cs="Arial"/>
                <w:bCs/>
                <w:iCs/>
                <w:noProof/>
                <w:sz w:val="22"/>
                <w:szCs w:val="22"/>
              </w:rPr>
              <w:t xml:space="preserve">  </w:t>
            </w:r>
          </w:p>
        </w:tc>
      </w:tr>
      <w:tr w:rsidR="008A75F1" w:rsidRPr="004D7072" w14:paraId="7065024B" w14:textId="77777777" w:rsidTr="77D6EFB8">
        <w:trPr>
          <w:trHeight w:val="405"/>
        </w:trPr>
        <w:tc>
          <w:tcPr>
            <w:tcW w:w="1756" w:type="pct"/>
            <w:hideMark/>
          </w:tcPr>
          <w:p w14:paraId="729D5822" w14:textId="223021AA" w:rsidR="008A75F1" w:rsidRPr="004D7072" w:rsidRDefault="008A75F1" w:rsidP="008A75F1">
            <w:pPr>
              <w:widowControl w:val="0"/>
              <w:spacing w:before="60" w:after="60"/>
              <w:rPr>
                <w:rFonts w:cs="Arial"/>
                <w:bCs/>
                <w:iCs/>
                <w:noProof/>
              </w:rPr>
            </w:pPr>
            <w:r w:rsidRPr="004D7072">
              <w:rPr>
                <w:rFonts w:cs="Arial"/>
                <w:bCs/>
                <w:iCs/>
                <w:noProof/>
              </w:rPr>
              <w:t>Telefoonnummer</w:t>
            </w:r>
            <w:r w:rsidR="00865FD3" w:rsidRPr="004D7072">
              <w:rPr>
                <w:rFonts w:cs="Arial"/>
                <w:bCs/>
                <w:iCs/>
                <w:noProof/>
              </w:rPr>
              <w:t xml:space="preserve"> contactpersoon</w:t>
            </w:r>
          </w:p>
        </w:tc>
        <w:tc>
          <w:tcPr>
            <w:tcW w:w="3244" w:type="pct"/>
            <w:hideMark/>
          </w:tcPr>
          <w:p w14:paraId="194B14AD" w14:textId="77777777" w:rsidR="008A75F1" w:rsidRPr="004D7072" w:rsidRDefault="008A75F1" w:rsidP="008A75F1">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before="60" w:after="60"/>
              <w:outlineLvl w:val="0"/>
              <w:rPr>
                <w:rFonts w:cs="Arial"/>
                <w:bCs/>
                <w:iCs/>
                <w:noProof/>
                <w:sz w:val="22"/>
                <w:szCs w:val="22"/>
              </w:rPr>
            </w:pPr>
            <w:r w:rsidRPr="004D7072">
              <w:rPr>
                <w:rFonts w:cs="Arial"/>
                <w:bCs/>
                <w:iCs/>
                <w:noProof/>
                <w:sz w:val="22"/>
                <w:szCs w:val="22"/>
              </w:rPr>
              <w:t xml:space="preserve">  </w:t>
            </w:r>
          </w:p>
        </w:tc>
      </w:tr>
      <w:tr w:rsidR="00715C0F" w:rsidRPr="004D7072" w14:paraId="6CDAB6D9" w14:textId="77777777" w:rsidTr="77D6EFB8">
        <w:trPr>
          <w:trHeight w:val="405"/>
        </w:trPr>
        <w:tc>
          <w:tcPr>
            <w:tcW w:w="1756" w:type="pct"/>
          </w:tcPr>
          <w:p w14:paraId="09B9DF53" w14:textId="7DA1213F" w:rsidR="00715C0F" w:rsidRPr="004D7072" w:rsidRDefault="00715C0F" w:rsidP="008A75F1">
            <w:pPr>
              <w:widowControl w:val="0"/>
              <w:spacing w:before="60" w:after="60"/>
              <w:rPr>
                <w:rFonts w:cs="Arial"/>
                <w:bCs/>
                <w:iCs/>
                <w:noProof/>
              </w:rPr>
            </w:pPr>
            <w:r w:rsidRPr="004D7072">
              <w:rPr>
                <w:rFonts w:cs="Arial"/>
                <w:bCs/>
                <w:iCs/>
                <w:noProof/>
              </w:rPr>
              <w:t>Mailadres contactpersoon</w:t>
            </w:r>
          </w:p>
        </w:tc>
        <w:tc>
          <w:tcPr>
            <w:tcW w:w="3244" w:type="pct"/>
          </w:tcPr>
          <w:p w14:paraId="3AB92C06" w14:textId="77777777" w:rsidR="00715C0F" w:rsidRPr="004D7072" w:rsidRDefault="00715C0F" w:rsidP="008A75F1">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before="60" w:after="60"/>
              <w:outlineLvl w:val="0"/>
              <w:rPr>
                <w:rFonts w:cs="Arial"/>
                <w:bCs/>
                <w:iCs/>
                <w:noProof/>
                <w:sz w:val="22"/>
                <w:szCs w:val="22"/>
              </w:rPr>
            </w:pPr>
          </w:p>
        </w:tc>
      </w:tr>
      <w:tr w:rsidR="004D7072" w:rsidRPr="004D7072" w14:paraId="6107053E" w14:textId="77777777" w:rsidTr="77D6EFB8">
        <w:trPr>
          <w:trHeight w:val="405"/>
        </w:trPr>
        <w:tc>
          <w:tcPr>
            <w:tcW w:w="5000" w:type="pct"/>
            <w:gridSpan w:val="2"/>
            <w:shd w:val="clear" w:color="auto" w:fill="D9D9D9" w:themeFill="background1" w:themeFillShade="D9"/>
          </w:tcPr>
          <w:p w14:paraId="3246CBD9" w14:textId="2AB93249" w:rsidR="004D7072" w:rsidRPr="004D7072" w:rsidRDefault="004D7072" w:rsidP="4073BC5B">
            <w:pPr>
              <w:widowControl w:val="0"/>
              <w:tabs>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b/>
                <w:bCs/>
                <w:noProof/>
                <w:sz w:val="22"/>
                <w:szCs w:val="22"/>
              </w:rPr>
            </w:pPr>
            <w:r w:rsidRPr="4073BC5B">
              <w:rPr>
                <w:rFonts w:cs="Arial"/>
                <w:b/>
                <w:bCs/>
                <w:noProof/>
                <w:sz w:val="22"/>
                <w:szCs w:val="22"/>
              </w:rPr>
              <w:t xml:space="preserve">Gegevens </w:t>
            </w:r>
            <w:r w:rsidR="3B76D078" w:rsidRPr="00FC09FE">
              <w:rPr>
                <w:rFonts w:cs="Arial"/>
                <w:b/>
                <w:bCs/>
                <w:noProof/>
                <w:sz w:val="22"/>
                <w:szCs w:val="22"/>
              </w:rPr>
              <w:t>referentie</w:t>
            </w:r>
            <w:r w:rsidRPr="00FC09FE">
              <w:rPr>
                <w:rFonts w:cs="Arial"/>
                <w:b/>
                <w:bCs/>
                <w:noProof/>
                <w:sz w:val="22"/>
                <w:szCs w:val="22"/>
              </w:rPr>
              <w:t>opdracht</w:t>
            </w:r>
            <w:r w:rsidRPr="4073BC5B">
              <w:rPr>
                <w:rFonts w:cs="Arial"/>
                <w:b/>
                <w:bCs/>
                <w:noProof/>
                <w:sz w:val="22"/>
                <w:szCs w:val="22"/>
              </w:rPr>
              <w:t>:</w:t>
            </w:r>
          </w:p>
        </w:tc>
      </w:tr>
      <w:tr w:rsidR="004D7072" w:rsidRPr="004D7072" w14:paraId="1EC13FAD" w14:textId="77777777" w:rsidTr="77D6EFB8">
        <w:trPr>
          <w:trHeight w:val="405"/>
        </w:trPr>
        <w:tc>
          <w:tcPr>
            <w:tcW w:w="1756" w:type="pct"/>
          </w:tcPr>
          <w:p w14:paraId="0B70BD3D" w14:textId="1DCAD411" w:rsidR="004D7072" w:rsidRPr="004D7072" w:rsidRDefault="004D7072" w:rsidP="4073BC5B">
            <w:pPr>
              <w:pStyle w:val="platonderstreept"/>
              <w:spacing w:after="144"/>
              <w:rPr>
                <w:rFonts w:ascii="Arial" w:hAnsi="Arial" w:cs="Arial"/>
                <w:sz w:val="20"/>
                <w:u w:val="none"/>
                <w:lang w:val="nl-NL"/>
              </w:rPr>
            </w:pPr>
            <w:r w:rsidRPr="4073BC5B">
              <w:rPr>
                <w:rFonts w:ascii="Arial" w:hAnsi="Arial" w:cs="Arial"/>
                <w:sz w:val="20"/>
                <w:u w:val="none"/>
                <w:lang w:val="nl-NL"/>
              </w:rPr>
              <w:t xml:space="preserve">Mijlpalen van </w:t>
            </w:r>
            <w:r w:rsidR="1CA3CF6C" w:rsidRPr="00FC09FE">
              <w:rPr>
                <w:rFonts w:ascii="Arial" w:hAnsi="Arial" w:cs="Arial"/>
                <w:sz w:val="20"/>
                <w:u w:val="none"/>
                <w:lang w:val="nl-NL"/>
              </w:rPr>
              <w:t>referentie</w:t>
            </w:r>
            <w:r w:rsidR="3B76D078" w:rsidRPr="00FC09FE">
              <w:rPr>
                <w:rFonts w:ascii="Arial" w:hAnsi="Arial" w:cs="Arial"/>
                <w:sz w:val="20"/>
                <w:u w:val="none"/>
                <w:lang w:val="nl-NL"/>
              </w:rPr>
              <w:t>opdracht</w:t>
            </w:r>
          </w:p>
          <w:p w14:paraId="7F1884D4" w14:textId="77777777" w:rsidR="004D7072" w:rsidRPr="004D7072" w:rsidRDefault="004D7072" w:rsidP="004D7072">
            <w:pPr>
              <w:pStyle w:val="plat2xregelafstand"/>
              <w:tabs>
                <w:tab w:val="clear" w:pos="507"/>
                <w:tab w:val="clear" w:pos="960"/>
              </w:tabs>
              <w:spacing w:after="144" w:line="276" w:lineRule="auto"/>
              <w:ind w:left="309" w:hanging="309"/>
              <w:jc w:val="left"/>
              <w:rPr>
                <w:rFonts w:ascii="Arial" w:hAnsi="Arial" w:cs="Arial"/>
                <w:sz w:val="18"/>
                <w:szCs w:val="18"/>
              </w:rPr>
            </w:pPr>
            <w:r w:rsidRPr="004D7072">
              <w:rPr>
                <w:rFonts w:ascii="Arial" w:hAnsi="Arial" w:cs="Arial"/>
                <w:sz w:val="18"/>
                <w:szCs w:val="18"/>
              </w:rPr>
              <w:t>- Datum Opdrachtverlening c.q. ondertekening overeenkomst</w:t>
            </w:r>
          </w:p>
          <w:p w14:paraId="6AACB7A4" w14:textId="77777777" w:rsidR="004D7072" w:rsidRPr="004D7072" w:rsidRDefault="004D7072" w:rsidP="004D7072">
            <w:pPr>
              <w:pStyle w:val="plat2xregelafstand"/>
              <w:tabs>
                <w:tab w:val="clear" w:pos="507"/>
                <w:tab w:val="clear" w:pos="960"/>
              </w:tabs>
              <w:spacing w:after="144" w:line="276" w:lineRule="auto"/>
              <w:ind w:left="309" w:hanging="309"/>
              <w:jc w:val="left"/>
              <w:rPr>
                <w:rFonts w:ascii="Arial" w:hAnsi="Arial" w:cs="Arial"/>
                <w:sz w:val="18"/>
                <w:szCs w:val="18"/>
              </w:rPr>
            </w:pPr>
            <w:r w:rsidRPr="004D7072">
              <w:rPr>
                <w:rFonts w:ascii="Arial" w:hAnsi="Arial" w:cs="Arial"/>
                <w:sz w:val="18"/>
                <w:szCs w:val="18"/>
              </w:rPr>
              <w:t>- Datum start uitvoering werkzaamheden</w:t>
            </w:r>
          </w:p>
          <w:p w14:paraId="6F40F934" w14:textId="7F0E0DE1" w:rsidR="004D7072" w:rsidRPr="004F6E40" w:rsidRDefault="004D7072" w:rsidP="004D7072">
            <w:pPr>
              <w:widowControl w:val="0"/>
              <w:spacing w:before="60" w:after="60"/>
              <w:rPr>
                <w:rFonts w:ascii="Arial Rounded MT Bold" w:hAnsi="Arial Rounded MT Bold" w:cs="Arial"/>
                <w:sz w:val="22"/>
                <w:szCs w:val="18"/>
              </w:rPr>
            </w:pPr>
            <w:r w:rsidRPr="004D7072">
              <w:rPr>
                <w:rFonts w:cs="Arial"/>
                <w:sz w:val="18"/>
                <w:szCs w:val="18"/>
              </w:rPr>
              <w:t>- Datum einde opdracht</w:t>
            </w:r>
          </w:p>
        </w:tc>
        <w:tc>
          <w:tcPr>
            <w:tcW w:w="3244" w:type="pct"/>
          </w:tcPr>
          <w:p w14:paraId="2AA533CE" w14:textId="77777777" w:rsidR="004D7072" w:rsidRPr="004D7072" w:rsidRDefault="004D7072" w:rsidP="004D7072">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before="60" w:after="60"/>
              <w:outlineLvl w:val="0"/>
              <w:rPr>
                <w:rFonts w:cs="Arial"/>
                <w:bCs/>
                <w:iCs/>
                <w:noProof/>
                <w:sz w:val="22"/>
                <w:szCs w:val="22"/>
              </w:rPr>
            </w:pPr>
          </w:p>
        </w:tc>
      </w:tr>
      <w:tr w:rsidR="004D7072" w:rsidRPr="004D7072" w14:paraId="3E7F9D80" w14:textId="77777777" w:rsidTr="77D6EFB8">
        <w:trPr>
          <w:trHeight w:val="405"/>
        </w:trPr>
        <w:tc>
          <w:tcPr>
            <w:tcW w:w="1756" w:type="pct"/>
          </w:tcPr>
          <w:p w14:paraId="593761E1" w14:textId="093656D6" w:rsidR="004D7072" w:rsidRPr="004D7072" w:rsidRDefault="004D7072" w:rsidP="4073BC5B">
            <w:pPr>
              <w:pStyle w:val="platonderstreept"/>
              <w:spacing w:after="144"/>
              <w:jc w:val="left"/>
              <w:rPr>
                <w:rFonts w:ascii="Arial" w:hAnsi="Arial" w:cs="Arial"/>
                <w:sz w:val="20"/>
                <w:u w:val="none"/>
                <w:lang w:val="nl-NL"/>
              </w:rPr>
            </w:pPr>
            <w:r w:rsidRPr="4073BC5B">
              <w:rPr>
                <w:rFonts w:ascii="Arial" w:hAnsi="Arial" w:cs="Arial"/>
                <w:sz w:val="20"/>
                <w:u w:val="none"/>
                <w:lang w:val="nl-NL"/>
              </w:rPr>
              <w:t xml:space="preserve">Omschrijving van de </w:t>
            </w:r>
            <w:r w:rsidR="1CA3CF6C" w:rsidRPr="00FC09FE">
              <w:rPr>
                <w:rFonts w:ascii="Arial" w:hAnsi="Arial" w:cs="Arial"/>
                <w:sz w:val="20"/>
                <w:u w:val="none"/>
                <w:lang w:val="nl-NL"/>
              </w:rPr>
              <w:t>referentie</w:t>
            </w:r>
            <w:r w:rsidRPr="00FC09FE">
              <w:rPr>
                <w:rFonts w:ascii="Arial" w:hAnsi="Arial" w:cs="Arial"/>
                <w:sz w:val="20"/>
                <w:u w:val="none"/>
                <w:lang w:val="nl-NL"/>
              </w:rPr>
              <w:t>opdracht</w:t>
            </w:r>
            <w:r w:rsidRPr="4073BC5B">
              <w:rPr>
                <w:rFonts w:ascii="Arial" w:hAnsi="Arial" w:cs="Arial"/>
                <w:sz w:val="20"/>
                <w:u w:val="none"/>
                <w:lang w:val="nl-NL"/>
              </w:rPr>
              <w:t xml:space="preserve"> (maximaal 1 A4)</w:t>
            </w:r>
          </w:p>
          <w:p w14:paraId="56D12979" w14:textId="77777777" w:rsidR="004D7072" w:rsidRPr="004F6E40" w:rsidRDefault="004D7072" w:rsidP="004D7072">
            <w:pPr>
              <w:widowControl w:val="0"/>
              <w:spacing w:before="60" w:after="60"/>
              <w:rPr>
                <w:rFonts w:ascii="Arial Rounded MT Bold" w:hAnsi="Arial Rounded MT Bold" w:cs="Arial"/>
                <w:sz w:val="22"/>
                <w:szCs w:val="18"/>
              </w:rPr>
            </w:pPr>
          </w:p>
        </w:tc>
        <w:tc>
          <w:tcPr>
            <w:tcW w:w="3244" w:type="pct"/>
          </w:tcPr>
          <w:p w14:paraId="3130F6FA" w14:textId="77777777" w:rsidR="004D7072" w:rsidRPr="004D7072" w:rsidRDefault="004D7072" w:rsidP="004D7072">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before="60" w:after="60"/>
              <w:outlineLvl w:val="0"/>
              <w:rPr>
                <w:rFonts w:cs="Arial"/>
                <w:bCs/>
                <w:iCs/>
                <w:noProof/>
                <w:sz w:val="22"/>
                <w:szCs w:val="22"/>
              </w:rPr>
            </w:pPr>
          </w:p>
        </w:tc>
      </w:tr>
      <w:tr w:rsidR="004D7072" w:rsidRPr="004D7072" w14:paraId="5A38E9E3" w14:textId="77777777" w:rsidTr="77D6EFB8">
        <w:trPr>
          <w:trHeight w:val="405"/>
        </w:trPr>
        <w:tc>
          <w:tcPr>
            <w:tcW w:w="1756" w:type="pct"/>
          </w:tcPr>
          <w:p w14:paraId="3D26EE78" w14:textId="04AE0E3D" w:rsidR="004D7072" w:rsidRPr="004D7072" w:rsidRDefault="00AD5166" w:rsidP="004D7072">
            <w:pPr>
              <w:widowControl w:val="0"/>
              <w:spacing w:before="60" w:after="60"/>
              <w:rPr>
                <w:rFonts w:ascii="Arial Rounded MT Bold" w:hAnsi="Arial Rounded MT Bold" w:cs="Arial"/>
                <w:bCs/>
                <w:iCs/>
                <w:sz w:val="22"/>
                <w:szCs w:val="18"/>
              </w:rPr>
            </w:pPr>
            <w:r>
              <w:rPr>
                <w:bCs/>
                <w:iCs/>
                <w:noProof/>
                <w:szCs w:val="22"/>
              </w:rPr>
              <w:t>Referentieo</w:t>
            </w:r>
            <w:r w:rsidR="004D7072" w:rsidRPr="004D7072">
              <w:rPr>
                <w:bCs/>
                <w:iCs/>
                <w:noProof/>
                <w:szCs w:val="22"/>
              </w:rPr>
              <w:t>pdracht 100% zelfstandig uitgevoerd</w:t>
            </w:r>
          </w:p>
        </w:tc>
        <w:tc>
          <w:tcPr>
            <w:tcW w:w="3244" w:type="pct"/>
          </w:tcPr>
          <w:p w14:paraId="3449C2D1" w14:textId="77777777" w:rsidR="004D7072" w:rsidRPr="00E05EC3" w:rsidRDefault="004D7072" w:rsidP="004D7072">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noProof/>
              </w:rPr>
            </w:pPr>
            <w:r w:rsidRPr="00E05EC3">
              <w:rPr>
                <w:noProof/>
              </w:rPr>
              <w:fldChar w:fldCharType="begin">
                <w:ffData>
                  <w:name w:val="Selectievakje2"/>
                  <w:enabled/>
                  <w:calcOnExit w:val="0"/>
                  <w:checkBox>
                    <w:sizeAuto/>
                    <w:default w:val="0"/>
                  </w:checkBox>
                </w:ffData>
              </w:fldChar>
            </w:r>
            <w:r w:rsidRPr="00E05EC3">
              <w:rPr>
                <w:noProof/>
              </w:rPr>
              <w:instrText xml:space="preserve"> FORMCHECKBOX </w:instrText>
            </w:r>
            <w:r w:rsidRPr="00E05EC3">
              <w:rPr>
                <w:noProof/>
              </w:rPr>
            </w:r>
            <w:r w:rsidRPr="00E05EC3">
              <w:rPr>
                <w:noProof/>
              </w:rPr>
              <w:fldChar w:fldCharType="separate"/>
            </w:r>
            <w:r w:rsidRPr="00E05EC3">
              <w:rPr>
                <w:noProof/>
              </w:rPr>
              <w:fldChar w:fldCharType="end"/>
            </w:r>
            <w:r w:rsidRPr="00E05EC3">
              <w:rPr>
                <w:noProof/>
              </w:rPr>
              <w:t xml:space="preserve"> ja </w:t>
            </w:r>
          </w:p>
          <w:p w14:paraId="19973E2C" w14:textId="0CC39356" w:rsidR="004D7072" w:rsidRPr="004D7072" w:rsidRDefault="004D7072" w:rsidP="004D7072">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before="60" w:after="60"/>
              <w:outlineLvl w:val="0"/>
              <w:rPr>
                <w:rFonts w:cs="Arial"/>
                <w:bCs/>
                <w:iCs/>
                <w:noProof/>
                <w:sz w:val="22"/>
                <w:szCs w:val="22"/>
              </w:rPr>
            </w:pPr>
            <w:r w:rsidRPr="00E05EC3">
              <w:rPr>
                <w:noProof/>
              </w:rPr>
              <w:fldChar w:fldCharType="begin">
                <w:ffData>
                  <w:name w:val="Selectievakje2"/>
                  <w:enabled/>
                  <w:calcOnExit w:val="0"/>
                  <w:checkBox>
                    <w:sizeAuto/>
                    <w:default w:val="0"/>
                  </w:checkBox>
                </w:ffData>
              </w:fldChar>
            </w:r>
            <w:r w:rsidRPr="00E05EC3">
              <w:rPr>
                <w:noProof/>
              </w:rPr>
              <w:instrText xml:space="preserve"> FORMCHECKBOX </w:instrText>
            </w:r>
            <w:r w:rsidRPr="00E05EC3">
              <w:rPr>
                <w:noProof/>
              </w:rPr>
            </w:r>
            <w:r w:rsidRPr="00E05EC3">
              <w:rPr>
                <w:noProof/>
              </w:rPr>
              <w:fldChar w:fldCharType="separate"/>
            </w:r>
            <w:r w:rsidRPr="00E05EC3">
              <w:rPr>
                <w:noProof/>
              </w:rPr>
              <w:fldChar w:fldCharType="end"/>
            </w:r>
            <w:r w:rsidRPr="00E05EC3">
              <w:rPr>
                <w:noProof/>
              </w:rPr>
              <w:t xml:space="preserve"> nee (</w:t>
            </w:r>
            <w:r>
              <w:rPr>
                <w:noProof/>
              </w:rPr>
              <w:t xml:space="preserve">licht toe </w:t>
            </w:r>
            <w:r w:rsidRPr="00E05EC3">
              <w:rPr>
                <w:noProof/>
              </w:rPr>
              <w:t>wie wat heeft uitgevoerd)</w:t>
            </w:r>
          </w:p>
        </w:tc>
      </w:tr>
      <w:tr w:rsidR="004D7072" w:rsidRPr="004D7072" w14:paraId="2435BAC0" w14:textId="77777777" w:rsidTr="77D6EFB8">
        <w:trPr>
          <w:trHeight w:val="405"/>
        </w:trPr>
        <w:tc>
          <w:tcPr>
            <w:tcW w:w="1756" w:type="pct"/>
          </w:tcPr>
          <w:p w14:paraId="5C5DA501" w14:textId="2464DA02" w:rsidR="004D7072" w:rsidRPr="004D7072" w:rsidRDefault="004D7072" w:rsidP="004D7072">
            <w:pPr>
              <w:widowControl w:val="0"/>
              <w:spacing w:before="60" w:after="60"/>
              <w:rPr>
                <w:rFonts w:ascii="Arial Rounded MT Bold" w:hAnsi="Arial Rounded MT Bold" w:cs="Arial"/>
                <w:bCs/>
                <w:iCs/>
                <w:sz w:val="22"/>
                <w:szCs w:val="18"/>
              </w:rPr>
            </w:pPr>
            <w:r w:rsidRPr="004D7072">
              <w:rPr>
                <w:bCs/>
                <w:iCs/>
                <w:noProof/>
                <w:szCs w:val="22"/>
              </w:rPr>
              <w:t>Omzet in euro</w:t>
            </w:r>
            <w:r w:rsidR="00AD5166">
              <w:rPr>
                <w:bCs/>
                <w:iCs/>
                <w:noProof/>
                <w:szCs w:val="22"/>
              </w:rPr>
              <w:t>’</w:t>
            </w:r>
            <w:r w:rsidRPr="004D7072">
              <w:rPr>
                <w:bCs/>
                <w:iCs/>
                <w:noProof/>
                <w:szCs w:val="22"/>
              </w:rPr>
              <w:t xml:space="preserve">s </w:t>
            </w:r>
            <w:r w:rsidR="00AD5166">
              <w:rPr>
                <w:bCs/>
                <w:iCs/>
                <w:noProof/>
                <w:szCs w:val="22"/>
              </w:rPr>
              <w:t>van</w:t>
            </w:r>
            <w:r w:rsidRPr="004D7072">
              <w:rPr>
                <w:bCs/>
                <w:iCs/>
                <w:noProof/>
                <w:szCs w:val="22"/>
              </w:rPr>
              <w:t xml:space="preserve"> </w:t>
            </w:r>
            <w:r w:rsidR="00AD5166" w:rsidRPr="00AD5166">
              <w:rPr>
                <w:bCs/>
                <w:iCs/>
                <w:noProof/>
                <w:szCs w:val="22"/>
              </w:rPr>
              <w:t>referentieopdracht</w:t>
            </w:r>
          </w:p>
        </w:tc>
        <w:tc>
          <w:tcPr>
            <w:tcW w:w="3244" w:type="pct"/>
          </w:tcPr>
          <w:p w14:paraId="0F900C54" w14:textId="77777777" w:rsidR="004D7072" w:rsidRPr="004D7072" w:rsidRDefault="004D7072" w:rsidP="004D7072">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before="60" w:after="60"/>
              <w:outlineLvl w:val="0"/>
              <w:rPr>
                <w:rFonts w:cs="Arial"/>
                <w:bCs/>
                <w:iCs/>
                <w:noProof/>
                <w:sz w:val="22"/>
                <w:szCs w:val="22"/>
              </w:rPr>
            </w:pPr>
          </w:p>
        </w:tc>
      </w:tr>
      <w:tr w:rsidR="004D7072" w:rsidRPr="004D7072" w14:paraId="70379C9F" w14:textId="77777777" w:rsidTr="77D6EFB8">
        <w:trPr>
          <w:trHeight w:val="405"/>
        </w:trPr>
        <w:tc>
          <w:tcPr>
            <w:tcW w:w="1756" w:type="pct"/>
          </w:tcPr>
          <w:p w14:paraId="3ED4B1BA" w14:textId="5665A6A9" w:rsidR="004D7072" w:rsidRPr="004D7072" w:rsidRDefault="004D7072" w:rsidP="004D7072">
            <w:pPr>
              <w:widowControl w:val="0"/>
              <w:spacing w:before="60" w:after="60"/>
              <w:rPr>
                <w:rFonts w:ascii="Arial Rounded MT Bold" w:hAnsi="Arial Rounded MT Bold" w:cs="Arial"/>
                <w:bCs/>
                <w:iCs/>
                <w:sz w:val="22"/>
                <w:szCs w:val="18"/>
              </w:rPr>
            </w:pPr>
            <w:r w:rsidRPr="004D7072">
              <w:rPr>
                <w:bCs/>
                <w:iCs/>
                <w:noProof/>
                <w:szCs w:val="22"/>
              </w:rPr>
              <w:t>Bijzonderheden</w:t>
            </w:r>
          </w:p>
        </w:tc>
        <w:tc>
          <w:tcPr>
            <w:tcW w:w="3244" w:type="pct"/>
          </w:tcPr>
          <w:p w14:paraId="00B30E48" w14:textId="77777777" w:rsidR="004D7072" w:rsidRPr="004D7072" w:rsidRDefault="004D7072" w:rsidP="004D7072">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before="60" w:after="60"/>
              <w:outlineLvl w:val="0"/>
              <w:rPr>
                <w:rFonts w:cs="Arial"/>
                <w:bCs/>
                <w:iCs/>
                <w:noProof/>
                <w:sz w:val="22"/>
                <w:szCs w:val="22"/>
              </w:rPr>
            </w:pPr>
          </w:p>
        </w:tc>
      </w:tr>
    </w:tbl>
    <w:p w14:paraId="4102B99A" w14:textId="1B92C58B" w:rsidR="008A75F1" w:rsidRDefault="008A75F1" w:rsidP="00AF5E7E"/>
    <w:p w14:paraId="67377B6A" w14:textId="40AE2519" w:rsidR="00BB05EC" w:rsidRDefault="00BB05EC" w:rsidP="00AF5E7E"/>
    <w:p w14:paraId="4FAE8AA9" w14:textId="77777777" w:rsidR="001D37BF" w:rsidRDefault="001D37BF" w:rsidP="00AF5E7E"/>
    <w:p w14:paraId="069F6AAD" w14:textId="77777777" w:rsidR="001D37BF" w:rsidRDefault="001D37BF" w:rsidP="00AF5E7E"/>
    <w:p w14:paraId="2F9B0CD3" w14:textId="77777777" w:rsidR="001D37BF" w:rsidRDefault="001D37BF" w:rsidP="00AF5E7E"/>
    <w:p w14:paraId="48D68B85" w14:textId="77777777" w:rsidR="001D37BF" w:rsidRDefault="001D37BF" w:rsidP="00AF5E7E"/>
    <w:p w14:paraId="1EF12D5E" w14:textId="77777777" w:rsidR="001D37BF" w:rsidRDefault="001D37BF" w:rsidP="00AF5E7E"/>
    <w:tbl>
      <w:tblPr>
        <w:tblW w:w="50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0"/>
        <w:gridCol w:w="6799"/>
      </w:tblGrid>
      <w:tr w:rsidR="001D37BF" w:rsidRPr="004D7072" w14:paraId="3427A276" w14:textId="77777777" w:rsidTr="00305CAD">
        <w:trPr>
          <w:trHeight w:val="340"/>
        </w:trPr>
        <w:tc>
          <w:tcPr>
            <w:tcW w:w="1756" w:type="pct"/>
            <w:tcBorders>
              <w:bottom w:val="single" w:sz="4" w:space="0" w:color="auto"/>
            </w:tcBorders>
            <w:hideMark/>
          </w:tcPr>
          <w:p w14:paraId="0B8C82D7" w14:textId="45F72CBD" w:rsidR="001D37BF" w:rsidRPr="004D7072" w:rsidRDefault="001D37BF" w:rsidP="00305CAD">
            <w:pPr>
              <w:widowControl w:val="0"/>
              <w:rPr>
                <w:rFonts w:cs="Arial"/>
                <w:b/>
                <w:iCs/>
                <w:noProof/>
                <w:position w:val="-24"/>
                <w:sz w:val="22"/>
                <w:szCs w:val="22"/>
              </w:rPr>
            </w:pPr>
            <w:r w:rsidRPr="004D7072">
              <w:rPr>
                <w:rFonts w:cs="Arial"/>
                <w:b/>
                <w:iCs/>
                <w:noProof/>
                <w:sz w:val="22"/>
                <w:szCs w:val="22"/>
              </w:rPr>
              <w:t xml:space="preserve">Kerncompetentie </w:t>
            </w:r>
            <w:r>
              <w:rPr>
                <w:rFonts w:cs="Arial"/>
                <w:b/>
                <w:iCs/>
                <w:noProof/>
                <w:sz w:val="22"/>
                <w:szCs w:val="22"/>
              </w:rPr>
              <w:t>2</w:t>
            </w:r>
          </w:p>
        </w:tc>
        <w:tc>
          <w:tcPr>
            <w:tcW w:w="3244" w:type="pct"/>
            <w:tcBorders>
              <w:bottom w:val="single" w:sz="4" w:space="0" w:color="auto"/>
            </w:tcBorders>
            <w:hideMark/>
          </w:tcPr>
          <w:p w14:paraId="0A66E442" w14:textId="77777777" w:rsidR="00B63FDD" w:rsidRPr="00E86EE9" w:rsidRDefault="00B63FDD" w:rsidP="00B63FDD">
            <w:pPr>
              <w:spacing w:line="276" w:lineRule="auto"/>
            </w:pPr>
            <w:r w:rsidRPr="00E86EE9">
              <w:t>Kennis van en ervaring met het koppelen van Audiovisuele middelen met een raadsinformatiesysteem. Met deze koppeling vindt een geautomatiseerde uitwisseling van gegevens (metadata) tussen het RIS en de Audiovisuele middelen plaats.</w:t>
            </w:r>
          </w:p>
          <w:p w14:paraId="284F6C21" w14:textId="77777777" w:rsidR="00B63FDD" w:rsidRPr="00E86EE9" w:rsidRDefault="00B63FDD" w:rsidP="00B63FDD">
            <w:pPr>
              <w:spacing w:line="276" w:lineRule="auto"/>
            </w:pPr>
          </w:p>
          <w:p w14:paraId="09F3F1A7" w14:textId="77777777" w:rsidR="00B63FDD" w:rsidRPr="00E86EE9" w:rsidRDefault="00B63FDD" w:rsidP="00B63FDD">
            <w:pPr>
              <w:spacing w:line="276" w:lineRule="auto"/>
            </w:pPr>
            <w:r w:rsidRPr="00E86EE9">
              <w:t xml:space="preserve">Deze referentie dient inhoudelijk ten minste te voldoen aan het volgende eisen:  </w:t>
            </w:r>
          </w:p>
          <w:p w14:paraId="6E8A47F7" w14:textId="77777777" w:rsidR="00B63FDD" w:rsidRPr="00E86EE9" w:rsidRDefault="00B63FDD" w:rsidP="00B63FDD">
            <w:pPr>
              <w:pStyle w:val="Lijstalinea"/>
              <w:numPr>
                <w:ilvl w:val="0"/>
                <w:numId w:val="19"/>
              </w:numPr>
              <w:tabs>
                <w:tab w:val="left" w:pos="0"/>
              </w:tabs>
              <w:spacing w:line="276" w:lineRule="auto"/>
              <w:ind w:left="1440" w:right="362"/>
              <w:rPr>
                <w:lang w:eastAsia="nl-NL"/>
              </w:rPr>
            </w:pPr>
            <w:r w:rsidRPr="00E86EE9">
              <w:rPr>
                <w:lang w:eastAsia="nl-NL"/>
              </w:rPr>
              <w:t>De vergadering wordt voorbereid in het raadsinformatiesysteem en van daaruit gekoppeld met de audiovisuele middelen. Gegevens hoeven niet dubbel in beide omgevingen te worden ingevoerd.</w:t>
            </w:r>
          </w:p>
          <w:p w14:paraId="49F7C6B1" w14:textId="77777777" w:rsidR="00B63FDD" w:rsidRPr="00E86EE9" w:rsidRDefault="00B63FDD" w:rsidP="00B63FDD">
            <w:pPr>
              <w:pStyle w:val="Lijstalinea"/>
              <w:numPr>
                <w:ilvl w:val="0"/>
                <w:numId w:val="19"/>
              </w:numPr>
              <w:tabs>
                <w:tab w:val="left" w:pos="0"/>
              </w:tabs>
              <w:spacing w:line="276" w:lineRule="auto"/>
              <w:ind w:left="1440" w:right="362"/>
              <w:rPr>
                <w:lang w:eastAsia="nl-NL"/>
              </w:rPr>
            </w:pPr>
            <w:r w:rsidRPr="00E86EE9">
              <w:rPr>
                <w:lang w:eastAsia="nl-NL"/>
              </w:rPr>
              <w:t>De koppeling bestaat uit uitwisseling van informatie als tenminste agenda en deelnemerslijsten.</w:t>
            </w:r>
          </w:p>
          <w:p w14:paraId="418E46CC" w14:textId="77777777" w:rsidR="00B63FDD" w:rsidRPr="00C72425" w:rsidRDefault="00B63FDD" w:rsidP="00B63FDD">
            <w:pPr>
              <w:pStyle w:val="Lijstalinea"/>
              <w:numPr>
                <w:ilvl w:val="0"/>
                <w:numId w:val="19"/>
              </w:numPr>
              <w:tabs>
                <w:tab w:val="left" w:pos="0"/>
              </w:tabs>
              <w:spacing w:line="276" w:lineRule="auto"/>
              <w:ind w:left="1440" w:right="362"/>
              <w:rPr>
                <w:lang w:eastAsia="nl-NL"/>
              </w:rPr>
            </w:pPr>
            <w:r w:rsidRPr="00E86EE9">
              <w:rPr>
                <w:lang w:eastAsia="nl-NL"/>
              </w:rPr>
              <w:t xml:space="preserve">Uitwisseling van metadata tussen de audiovisuele middelen en het raadsinformatiesysteem vindt real-time en </w:t>
            </w:r>
            <w:r w:rsidRPr="00C72425">
              <w:rPr>
                <w:lang w:eastAsia="nl-NL"/>
              </w:rPr>
              <w:t xml:space="preserve">geautomatiseerd (via API, webservice of Enterprise Service Bus) plaats. </w:t>
            </w:r>
          </w:p>
          <w:p w14:paraId="28842C07" w14:textId="2C6A1C6D" w:rsidR="001D37BF" w:rsidRPr="00DF40DE" w:rsidRDefault="00B63FDD" w:rsidP="00DF40DE">
            <w:pPr>
              <w:pStyle w:val="Lijstalinea"/>
              <w:numPr>
                <w:ilvl w:val="0"/>
                <w:numId w:val="19"/>
              </w:numPr>
              <w:tabs>
                <w:tab w:val="left" w:pos="0"/>
              </w:tabs>
              <w:spacing w:line="276" w:lineRule="auto"/>
              <w:ind w:left="1440" w:right="362"/>
              <w:rPr>
                <w:lang w:eastAsia="nl-NL"/>
              </w:rPr>
            </w:pPr>
            <w:r w:rsidRPr="00C72425">
              <w:rPr>
                <w:lang w:eastAsia="nl-NL"/>
              </w:rPr>
              <w:t>Uitwisseling van metadata tussen de audiovisuele middelen en het raadsinformatiesysteem vindt bi-directioneel plaats. Wijzigingen in de ene omgeving worden automatisch verwerkt in de andere omgeving.</w:t>
            </w:r>
          </w:p>
          <w:p w14:paraId="7199CBAD" w14:textId="77777777" w:rsidR="001D37BF" w:rsidRPr="004D7072" w:rsidRDefault="001D37BF" w:rsidP="00305CAD">
            <w:pPr>
              <w:widowControl w:val="0"/>
              <w:rPr>
                <w:rFonts w:cs="Arial"/>
                <w:bCs/>
                <w:iCs/>
                <w:noProof/>
                <w:position w:val="-24"/>
                <w:sz w:val="22"/>
                <w:szCs w:val="22"/>
              </w:rPr>
            </w:pPr>
          </w:p>
        </w:tc>
      </w:tr>
      <w:tr w:rsidR="001D37BF" w:rsidRPr="004D7072" w14:paraId="0E8129F3" w14:textId="77777777" w:rsidTr="00305CAD">
        <w:trPr>
          <w:trHeight w:val="340"/>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905105" w14:textId="77777777" w:rsidR="001D37BF" w:rsidRPr="004D7072" w:rsidRDefault="001D37BF" w:rsidP="00305CAD">
            <w:pPr>
              <w:widowControl w:val="0"/>
              <w:rPr>
                <w:rFonts w:cs="Arial"/>
                <w:b/>
                <w:iCs/>
                <w:noProof/>
                <w:sz w:val="22"/>
                <w:szCs w:val="22"/>
                <w:highlight w:val="yellow"/>
              </w:rPr>
            </w:pPr>
            <w:r w:rsidRPr="004D7072">
              <w:rPr>
                <w:rFonts w:cs="Arial"/>
                <w:b/>
                <w:iCs/>
                <w:sz w:val="22"/>
                <w:szCs w:val="22"/>
              </w:rPr>
              <w:t>Gegevens referent:</w:t>
            </w:r>
          </w:p>
        </w:tc>
      </w:tr>
      <w:tr w:rsidR="001D37BF" w:rsidRPr="004D7072" w14:paraId="3652002B" w14:textId="77777777" w:rsidTr="00305CAD">
        <w:trPr>
          <w:trHeight w:val="373"/>
        </w:trPr>
        <w:tc>
          <w:tcPr>
            <w:tcW w:w="1756" w:type="pct"/>
            <w:tcBorders>
              <w:top w:val="single" w:sz="4" w:space="0" w:color="auto"/>
            </w:tcBorders>
            <w:hideMark/>
          </w:tcPr>
          <w:p w14:paraId="0C330FF2" w14:textId="77777777" w:rsidR="001D37BF" w:rsidRPr="004D7072" w:rsidRDefault="001D37BF" w:rsidP="00305CAD">
            <w:pPr>
              <w:widowControl w:val="0"/>
              <w:spacing w:before="60" w:after="60"/>
              <w:rPr>
                <w:rFonts w:cs="Arial"/>
                <w:bCs/>
                <w:iCs/>
                <w:noProof/>
              </w:rPr>
            </w:pPr>
            <w:r w:rsidRPr="004D7072">
              <w:rPr>
                <w:rFonts w:cs="Arial"/>
                <w:bCs/>
                <w:iCs/>
                <w:noProof/>
              </w:rPr>
              <w:t>Naam organisatie (referent)</w:t>
            </w:r>
          </w:p>
        </w:tc>
        <w:tc>
          <w:tcPr>
            <w:tcW w:w="3244" w:type="pct"/>
            <w:tcBorders>
              <w:top w:val="single" w:sz="4" w:space="0" w:color="auto"/>
            </w:tcBorders>
            <w:hideMark/>
          </w:tcPr>
          <w:p w14:paraId="1DF76107" w14:textId="77777777" w:rsidR="001D37BF" w:rsidRPr="004D7072" w:rsidRDefault="001D37BF" w:rsidP="00305CAD">
            <w:pPr>
              <w:widowControl w:val="0"/>
              <w:rPr>
                <w:rFonts w:cs="Arial"/>
                <w:bCs/>
                <w:iCs/>
                <w:noProof/>
                <w:sz w:val="22"/>
                <w:szCs w:val="22"/>
              </w:rPr>
            </w:pPr>
            <w:r w:rsidRPr="004D7072">
              <w:rPr>
                <w:rFonts w:cs="Arial"/>
                <w:bCs/>
                <w:iCs/>
                <w:noProof/>
                <w:sz w:val="22"/>
                <w:szCs w:val="22"/>
              </w:rPr>
              <w:t xml:space="preserve">  </w:t>
            </w:r>
          </w:p>
        </w:tc>
      </w:tr>
      <w:tr w:rsidR="001D37BF" w:rsidRPr="004D7072" w14:paraId="45173D37" w14:textId="77777777" w:rsidTr="00305CAD">
        <w:trPr>
          <w:trHeight w:val="421"/>
        </w:trPr>
        <w:tc>
          <w:tcPr>
            <w:tcW w:w="1756" w:type="pct"/>
            <w:hideMark/>
          </w:tcPr>
          <w:p w14:paraId="02DD3510" w14:textId="77777777" w:rsidR="001D37BF" w:rsidRPr="004D7072" w:rsidRDefault="001D37BF" w:rsidP="00305CAD">
            <w:pPr>
              <w:widowControl w:val="0"/>
              <w:spacing w:before="60" w:after="60"/>
              <w:rPr>
                <w:rFonts w:cs="Arial"/>
                <w:bCs/>
                <w:iCs/>
                <w:noProof/>
              </w:rPr>
            </w:pPr>
            <w:r w:rsidRPr="004D7072">
              <w:rPr>
                <w:rFonts w:cs="Arial"/>
                <w:bCs/>
                <w:iCs/>
                <w:noProof/>
              </w:rPr>
              <w:t>Vestigingsplaats</w:t>
            </w:r>
          </w:p>
        </w:tc>
        <w:tc>
          <w:tcPr>
            <w:tcW w:w="3244" w:type="pct"/>
            <w:hideMark/>
          </w:tcPr>
          <w:p w14:paraId="7B494634" w14:textId="77777777" w:rsidR="001D37BF" w:rsidRPr="004D7072" w:rsidRDefault="001D37BF" w:rsidP="00305CAD">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before="60" w:after="60"/>
              <w:outlineLvl w:val="0"/>
              <w:rPr>
                <w:rFonts w:cs="Arial"/>
                <w:bCs/>
                <w:iCs/>
                <w:noProof/>
                <w:sz w:val="22"/>
                <w:szCs w:val="22"/>
              </w:rPr>
            </w:pPr>
            <w:r w:rsidRPr="004D7072">
              <w:rPr>
                <w:rFonts w:cs="Arial"/>
                <w:bCs/>
                <w:iCs/>
                <w:noProof/>
                <w:sz w:val="22"/>
                <w:szCs w:val="22"/>
              </w:rPr>
              <w:t xml:space="preserve">  </w:t>
            </w:r>
          </w:p>
        </w:tc>
      </w:tr>
      <w:tr w:rsidR="001D37BF" w:rsidRPr="004D7072" w14:paraId="6520BA8B" w14:textId="77777777" w:rsidTr="00305CAD">
        <w:trPr>
          <w:trHeight w:val="427"/>
        </w:trPr>
        <w:tc>
          <w:tcPr>
            <w:tcW w:w="1756" w:type="pct"/>
            <w:hideMark/>
          </w:tcPr>
          <w:p w14:paraId="27944F5B" w14:textId="77777777" w:rsidR="001D37BF" w:rsidRPr="004D7072" w:rsidRDefault="001D37BF" w:rsidP="00305CAD">
            <w:pPr>
              <w:widowControl w:val="0"/>
              <w:spacing w:before="60" w:after="60"/>
              <w:rPr>
                <w:rFonts w:cs="Arial"/>
                <w:bCs/>
                <w:iCs/>
                <w:noProof/>
              </w:rPr>
            </w:pPr>
            <w:r w:rsidRPr="004D7072">
              <w:rPr>
                <w:rFonts w:cs="Arial"/>
                <w:bCs/>
                <w:iCs/>
                <w:noProof/>
              </w:rPr>
              <w:t>Naam contactpersoon bij referent</w:t>
            </w:r>
          </w:p>
        </w:tc>
        <w:tc>
          <w:tcPr>
            <w:tcW w:w="3244" w:type="pct"/>
            <w:hideMark/>
          </w:tcPr>
          <w:p w14:paraId="7FB530DE" w14:textId="77777777" w:rsidR="001D37BF" w:rsidRPr="004D7072" w:rsidRDefault="001D37BF" w:rsidP="00305CAD">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before="60" w:after="60"/>
              <w:outlineLvl w:val="0"/>
              <w:rPr>
                <w:rFonts w:cs="Arial"/>
                <w:bCs/>
                <w:iCs/>
                <w:noProof/>
                <w:sz w:val="22"/>
                <w:szCs w:val="22"/>
              </w:rPr>
            </w:pPr>
            <w:r w:rsidRPr="004D7072">
              <w:rPr>
                <w:rFonts w:cs="Arial"/>
                <w:bCs/>
                <w:iCs/>
                <w:noProof/>
                <w:sz w:val="22"/>
                <w:szCs w:val="22"/>
              </w:rPr>
              <w:t xml:space="preserve">  </w:t>
            </w:r>
          </w:p>
        </w:tc>
      </w:tr>
      <w:tr w:rsidR="001D37BF" w:rsidRPr="004D7072" w14:paraId="0DB74D2A" w14:textId="77777777" w:rsidTr="00305CAD">
        <w:trPr>
          <w:trHeight w:val="405"/>
        </w:trPr>
        <w:tc>
          <w:tcPr>
            <w:tcW w:w="1756" w:type="pct"/>
            <w:hideMark/>
          </w:tcPr>
          <w:p w14:paraId="33A1571D" w14:textId="77777777" w:rsidR="001D37BF" w:rsidRPr="004D7072" w:rsidRDefault="001D37BF" w:rsidP="00305CAD">
            <w:pPr>
              <w:widowControl w:val="0"/>
              <w:spacing w:before="60" w:after="60"/>
              <w:rPr>
                <w:rFonts w:cs="Arial"/>
                <w:bCs/>
                <w:iCs/>
                <w:noProof/>
              </w:rPr>
            </w:pPr>
            <w:r w:rsidRPr="004D7072">
              <w:rPr>
                <w:rFonts w:cs="Arial"/>
                <w:bCs/>
                <w:iCs/>
                <w:noProof/>
              </w:rPr>
              <w:t>Telefoonnummer contactpersoon</w:t>
            </w:r>
          </w:p>
        </w:tc>
        <w:tc>
          <w:tcPr>
            <w:tcW w:w="3244" w:type="pct"/>
            <w:hideMark/>
          </w:tcPr>
          <w:p w14:paraId="4F97CD99" w14:textId="77777777" w:rsidR="001D37BF" w:rsidRPr="004D7072" w:rsidRDefault="001D37BF" w:rsidP="00305CAD">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before="60" w:after="60"/>
              <w:outlineLvl w:val="0"/>
              <w:rPr>
                <w:rFonts w:cs="Arial"/>
                <w:bCs/>
                <w:iCs/>
                <w:noProof/>
                <w:sz w:val="22"/>
                <w:szCs w:val="22"/>
              </w:rPr>
            </w:pPr>
            <w:r w:rsidRPr="004D7072">
              <w:rPr>
                <w:rFonts w:cs="Arial"/>
                <w:bCs/>
                <w:iCs/>
                <w:noProof/>
                <w:sz w:val="22"/>
                <w:szCs w:val="22"/>
              </w:rPr>
              <w:t xml:space="preserve">  </w:t>
            </w:r>
          </w:p>
        </w:tc>
      </w:tr>
      <w:tr w:rsidR="001D37BF" w:rsidRPr="004D7072" w14:paraId="1EC7202F" w14:textId="77777777" w:rsidTr="00305CAD">
        <w:trPr>
          <w:trHeight w:val="405"/>
        </w:trPr>
        <w:tc>
          <w:tcPr>
            <w:tcW w:w="1756" w:type="pct"/>
          </w:tcPr>
          <w:p w14:paraId="4C17EAEC" w14:textId="77777777" w:rsidR="001D37BF" w:rsidRPr="004D7072" w:rsidRDefault="001D37BF" w:rsidP="00305CAD">
            <w:pPr>
              <w:widowControl w:val="0"/>
              <w:spacing w:before="60" w:after="60"/>
              <w:rPr>
                <w:rFonts w:cs="Arial"/>
                <w:bCs/>
                <w:iCs/>
                <w:noProof/>
              </w:rPr>
            </w:pPr>
            <w:r w:rsidRPr="004D7072">
              <w:rPr>
                <w:rFonts w:cs="Arial"/>
                <w:bCs/>
                <w:iCs/>
                <w:noProof/>
              </w:rPr>
              <w:t>Mailadres contactpersoon</w:t>
            </w:r>
          </w:p>
        </w:tc>
        <w:tc>
          <w:tcPr>
            <w:tcW w:w="3244" w:type="pct"/>
          </w:tcPr>
          <w:p w14:paraId="4C9C2F15" w14:textId="77777777" w:rsidR="001D37BF" w:rsidRPr="004D7072" w:rsidRDefault="001D37BF" w:rsidP="00305CAD">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before="60" w:after="60"/>
              <w:outlineLvl w:val="0"/>
              <w:rPr>
                <w:rFonts w:cs="Arial"/>
                <w:bCs/>
                <w:iCs/>
                <w:noProof/>
                <w:sz w:val="22"/>
                <w:szCs w:val="22"/>
              </w:rPr>
            </w:pPr>
          </w:p>
        </w:tc>
      </w:tr>
      <w:tr w:rsidR="001D37BF" w:rsidRPr="004D7072" w14:paraId="6CA25715" w14:textId="77777777" w:rsidTr="00305CAD">
        <w:trPr>
          <w:trHeight w:val="405"/>
        </w:trPr>
        <w:tc>
          <w:tcPr>
            <w:tcW w:w="5000" w:type="pct"/>
            <w:gridSpan w:val="2"/>
            <w:shd w:val="clear" w:color="auto" w:fill="D9D9D9" w:themeFill="background1" w:themeFillShade="D9"/>
          </w:tcPr>
          <w:p w14:paraId="582A5F99" w14:textId="77777777" w:rsidR="001D37BF" w:rsidRPr="004D7072" w:rsidRDefault="001D37BF" w:rsidP="00305CAD">
            <w:pPr>
              <w:widowControl w:val="0"/>
              <w:tabs>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b/>
                <w:bCs/>
                <w:noProof/>
                <w:sz w:val="22"/>
                <w:szCs w:val="22"/>
              </w:rPr>
            </w:pPr>
            <w:r w:rsidRPr="4073BC5B">
              <w:rPr>
                <w:rFonts w:cs="Arial"/>
                <w:b/>
                <w:bCs/>
                <w:noProof/>
                <w:sz w:val="22"/>
                <w:szCs w:val="22"/>
              </w:rPr>
              <w:t xml:space="preserve">Gegevens </w:t>
            </w:r>
            <w:r w:rsidRPr="00FC09FE">
              <w:rPr>
                <w:rFonts w:cs="Arial"/>
                <w:b/>
                <w:bCs/>
                <w:noProof/>
                <w:sz w:val="22"/>
                <w:szCs w:val="22"/>
              </w:rPr>
              <w:t>referentieopdracht</w:t>
            </w:r>
            <w:r w:rsidRPr="4073BC5B">
              <w:rPr>
                <w:rFonts w:cs="Arial"/>
                <w:b/>
                <w:bCs/>
                <w:noProof/>
                <w:sz w:val="22"/>
                <w:szCs w:val="22"/>
              </w:rPr>
              <w:t>:</w:t>
            </w:r>
          </w:p>
        </w:tc>
      </w:tr>
      <w:tr w:rsidR="001D37BF" w:rsidRPr="004D7072" w14:paraId="2593BE44" w14:textId="77777777" w:rsidTr="00305CAD">
        <w:trPr>
          <w:trHeight w:val="405"/>
        </w:trPr>
        <w:tc>
          <w:tcPr>
            <w:tcW w:w="1756" w:type="pct"/>
          </w:tcPr>
          <w:p w14:paraId="2AF3AD0D" w14:textId="77777777" w:rsidR="001D37BF" w:rsidRPr="004D7072" w:rsidRDefault="001D37BF" w:rsidP="00305CAD">
            <w:pPr>
              <w:pStyle w:val="platonderstreept"/>
              <w:spacing w:after="144"/>
              <w:rPr>
                <w:rFonts w:ascii="Arial" w:hAnsi="Arial" w:cs="Arial"/>
                <w:sz w:val="20"/>
                <w:u w:val="none"/>
                <w:lang w:val="nl-NL"/>
              </w:rPr>
            </w:pPr>
            <w:r w:rsidRPr="4073BC5B">
              <w:rPr>
                <w:rFonts w:ascii="Arial" w:hAnsi="Arial" w:cs="Arial"/>
                <w:sz w:val="20"/>
                <w:u w:val="none"/>
                <w:lang w:val="nl-NL"/>
              </w:rPr>
              <w:t xml:space="preserve">Mijlpalen van </w:t>
            </w:r>
            <w:r w:rsidRPr="00FC09FE">
              <w:rPr>
                <w:rFonts w:ascii="Arial" w:hAnsi="Arial" w:cs="Arial"/>
                <w:sz w:val="20"/>
                <w:u w:val="none"/>
                <w:lang w:val="nl-NL"/>
              </w:rPr>
              <w:t>referentieopdracht</w:t>
            </w:r>
          </w:p>
          <w:p w14:paraId="61429F44" w14:textId="77777777" w:rsidR="001D37BF" w:rsidRPr="004D7072" w:rsidRDefault="001D37BF" w:rsidP="00305CAD">
            <w:pPr>
              <w:pStyle w:val="plat2xregelafstand"/>
              <w:tabs>
                <w:tab w:val="clear" w:pos="507"/>
                <w:tab w:val="clear" w:pos="960"/>
              </w:tabs>
              <w:spacing w:after="144" w:line="276" w:lineRule="auto"/>
              <w:ind w:left="309" w:hanging="309"/>
              <w:jc w:val="left"/>
              <w:rPr>
                <w:rFonts w:ascii="Arial" w:hAnsi="Arial" w:cs="Arial"/>
                <w:sz w:val="18"/>
                <w:szCs w:val="18"/>
              </w:rPr>
            </w:pPr>
            <w:r w:rsidRPr="004D7072">
              <w:rPr>
                <w:rFonts w:ascii="Arial" w:hAnsi="Arial" w:cs="Arial"/>
                <w:sz w:val="18"/>
                <w:szCs w:val="18"/>
              </w:rPr>
              <w:t>- Datum Opdrachtverlening c.q. ondertekening overeenkomst</w:t>
            </w:r>
          </w:p>
          <w:p w14:paraId="53E4E1D9" w14:textId="77777777" w:rsidR="001D37BF" w:rsidRPr="004D7072" w:rsidRDefault="001D37BF" w:rsidP="00305CAD">
            <w:pPr>
              <w:pStyle w:val="plat2xregelafstand"/>
              <w:tabs>
                <w:tab w:val="clear" w:pos="507"/>
                <w:tab w:val="clear" w:pos="960"/>
              </w:tabs>
              <w:spacing w:after="144" w:line="276" w:lineRule="auto"/>
              <w:ind w:left="309" w:hanging="309"/>
              <w:jc w:val="left"/>
              <w:rPr>
                <w:rFonts w:ascii="Arial" w:hAnsi="Arial" w:cs="Arial"/>
                <w:sz w:val="18"/>
                <w:szCs w:val="18"/>
              </w:rPr>
            </w:pPr>
            <w:r w:rsidRPr="004D7072">
              <w:rPr>
                <w:rFonts w:ascii="Arial" w:hAnsi="Arial" w:cs="Arial"/>
                <w:sz w:val="18"/>
                <w:szCs w:val="18"/>
              </w:rPr>
              <w:t>- Datum start uitvoering werkzaamheden</w:t>
            </w:r>
          </w:p>
          <w:p w14:paraId="0EB91C20" w14:textId="77777777" w:rsidR="001D37BF" w:rsidRPr="004F6E40" w:rsidRDefault="001D37BF" w:rsidP="00305CAD">
            <w:pPr>
              <w:widowControl w:val="0"/>
              <w:spacing w:before="60" w:after="60"/>
              <w:rPr>
                <w:rFonts w:ascii="Arial Rounded MT Bold" w:hAnsi="Arial Rounded MT Bold" w:cs="Arial"/>
                <w:sz w:val="22"/>
                <w:szCs w:val="18"/>
              </w:rPr>
            </w:pPr>
            <w:r w:rsidRPr="004D7072">
              <w:rPr>
                <w:rFonts w:cs="Arial"/>
                <w:sz w:val="18"/>
                <w:szCs w:val="18"/>
              </w:rPr>
              <w:t>- Datum einde opdracht</w:t>
            </w:r>
          </w:p>
        </w:tc>
        <w:tc>
          <w:tcPr>
            <w:tcW w:w="3244" w:type="pct"/>
          </w:tcPr>
          <w:p w14:paraId="6E78A661" w14:textId="77777777" w:rsidR="001D37BF" w:rsidRPr="004D7072" w:rsidRDefault="001D37BF" w:rsidP="00305CAD">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before="60" w:after="60"/>
              <w:outlineLvl w:val="0"/>
              <w:rPr>
                <w:rFonts w:cs="Arial"/>
                <w:bCs/>
                <w:iCs/>
                <w:noProof/>
                <w:sz w:val="22"/>
                <w:szCs w:val="22"/>
              </w:rPr>
            </w:pPr>
          </w:p>
        </w:tc>
      </w:tr>
      <w:tr w:rsidR="001D37BF" w:rsidRPr="004D7072" w14:paraId="58874D2C" w14:textId="77777777" w:rsidTr="00305CAD">
        <w:trPr>
          <w:trHeight w:val="405"/>
        </w:trPr>
        <w:tc>
          <w:tcPr>
            <w:tcW w:w="1756" w:type="pct"/>
          </w:tcPr>
          <w:p w14:paraId="32DE0635" w14:textId="717ADFB3" w:rsidR="001D37BF" w:rsidRPr="004D77AE" w:rsidRDefault="001D37BF" w:rsidP="004D77AE">
            <w:pPr>
              <w:pStyle w:val="platonderstreept"/>
              <w:spacing w:after="144"/>
              <w:jc w:val="left"/>
              <w:rPr>
                <w:rFonts w:ascii="Arial" w:hAnsi="Arial" w:cs="Arial"/>
                <w:sz w:val="20"/>
                <w:u w:val="none"/>
                <w:lang w:val="nl-NL"/>
              </w:rPr>
            </w:pPr>
            <w:r w:rsidRPr="4073BC5B">
              <w:rPr>
                <w:rFonts w:ascii="Arial" w:hAnsi="Arial" w:cs="Arial"/>
                <w:sz w:val="20"/>
                <w:u w:val="none"/>
                <w:lang w:val="nl-NL"/>
              </w:rPr>
              <w:t xml:space="preserve">Omschrijving van de </w:t>
            </w:r>
            <w:r w:rsidRPr="00FC09FE">
              <w:rPr>
                <w:rFonts w:ascii="Arial" w:hAnsi="Arial" w:cs="Arial"/>
                <w:sz w:val="20"/>
                <w:u w:val="none"/>
                <w:lang w:val="nl-NL"/>
              </w:rPr>
              <w:t>referentieopdracht</w:t>
            </w:r>
            <w:r w:rsidRPr="4073BC5B">
              <w:rPr>
                <w:rFonts w:ascii="Arial" w:hAnsi="Arial" w:cs="Arial"/>
                <w:sz w:val="20"/>
                <w:u w:val="none"/>
                <w:lang w:val="nl-NL"/>
              </w:rPr>
              <w:t xml:space="preserve"> (maximaal 1 A4)</w:t>
            </w:r>
          </w:p>
        </w:tc>
        <w:tc>
          <w:tcPr>
            <w:tcW w:w="3244" w:type="pct"/>
          </w:tcPr>
          <w:p w14:paraId="0AA0DE92" w14:textId="77777777" w:rsidR="001D37BF" w:rsidRPr="004D7072" w:rsidRDefault="001D37BF" w:rsidP="00305CAD">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before="60" w:after="60"/>
              <w:outlineLvl w:val="0"/>
              <w:rPr>
                <w:rFonts w:cs="Arial"/>
                <w:bCs/>
                <w:iCs/>
                <w:noProof/>
                <w:sz w:val="22"/>
                <w:szCs w:val="22"/>
              </w:rPr>
            </w:pPr>
          </w:p>
        </w:tc>
      </w:tr>
      <w:tr w:rsidR="001D37BF" w:rsidRPr="004D7072" w14:paraId="3437AB58" w14:textId="77777777" w:rsidTr="00305CAD">
        <w:trPr>
          <w:trHeight w:val="405"/>
        </w:trPr>
        <w:tc>
          <w:tcPr>
            <w:tcW w:w="1756" w:type="pct"/>
          </w:tcPr>
          <w:p w14:paraId="59A86B6C" w14:textId="77777777" w:rsidR="001D37BF" w:rsidRPr="004D7072" w:rsidRDefault="001D37BF" w:rsidP="00305CAD">
            <w:pPr>
              <w:widowControl w:val="0"/>
              <w:spacing w:before="60" w:after="60"/>
              <w:rPr>
                <w:rFonts w:ascii="Arial Rounded MT Bold" w:hAnsi="Arial Rounded MT Bold" w:cs="Arial"/>
                <w:bCs/>
                <w:iCs/>
                <w:sz w:val="22"/>
                <w:szCs w:val="18"/>
              </w:rPr>
            </w:pPr>
            <w:r>
              <w:rPr>
                <w:bCs/>
                <w:iCs/>
                <w:noProof/>
                <w:szCs w:val="22"/>
              </w:rPr>
              <w:t>Referentieo</w:t>
            </w:r>
            <w:r w:rsidRPr="004D7072">
              <w:rPr>
                <w:bCs/>
                <w:iCs/>
                <w:noProof/>
                <w:szCs w:val="22"/>
              </w:rPr>
              <w:t>pdracht 100% zelfstandig uitgevoerd</w:t>
            </w:r>
          </w:p>
        </w:tc>
        <w:tc>
          <w:tcPr>
            <w:tcW w:w="3244" w:type="pct"/>
          </w:tcPr>
          <w:p w14:paraId="2D2DF14B" w14:textId="77777777" w:rsidR="001D37BF" w:rsidRPr="00E05EC3" w:rsidRDefault="001D37BF" w:rsidP="00305CAD">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noProof/>
              </w:rPr>
            </w:pPr>
            <w:r w:rsidRPr="00E05EC3">
              <w:rPr>
                <w:noProof/>
              </w:rPr>
              <w:fldChar w:fldCharType="begin">
                <w:ffData>
                  <w:name w:val="Selectievakje2"/>
                  <w:enabled/>
                  <w:calcOnExit w:val="0"/>
                  <w:checkBox>
                    <w:sizeAuto/>
                    <w:default w:val="0"/>
                  </w:checkBox>
                </w:ffData>
              </w:fldChar>
            </w:r>
            <w:r w:rsidRPr="00E05EC3">
              <w:rPr>
                <w:noProof/>
              </w:rPr>
              <w:instrText xml:space="preserve"> FORMCHECKBOX </w:instrText>
            </w:r>
            <w:r w:rsidRPr="00E05EC3">
              <w:rPr>
                <w:noProof/>
              </w:rPr>
            </w:r>
            <w:r w:rsidRPr="00E05EC3">
              <w:rPr>
                <w:noProof/>
              </w:rPr>
              <w:fldChar w:fldCharType="separate"/>
            </w:r>
            <w:r w:rsidRPr="00E05EC3">
              <w:rPr>
                <w:noProof/>
              </w:rPr>
              <w:fldChar w:fldCharType="end"/>
            </w:r>
            <w:r w:rsidRPr="00E05EC3">
              <w:rPr>
                <w:noProof/>
              </w:rPr>
              <w:t xml:space="preserve"> ja </w:t>
            </w:r>
          </w:p>
          <w:p w14:paraId="568E82AB" w14:textId="77777777" w:rsidR="001D37BF" w:rsidRPr="004D7072" w:rsidRDefault="001D37BF" w:rsidP="00305CAD">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before="60" w:after="60"/>
              <w:outlineLvl w:val="0"/>
              <w:rPr>
                <w:rFonts w:cs="Arial"/>
                <w:bCs/>
                <w:iCs/>
                <w:noProof/>
                <w:sz w:val="22"/>
                <w:szCs w:val="22"/>
              </w:rPr>
            </w:pPr>
            <w:r w:rsidRPr="00E05EC3">
              <w:rPr>
                <w:noProof/>
              </w:rPr>
              <w:fldChar w:fldCharType="begin">
                <w:ffData>
                  <w:name w:val="Selectievakje2"/>
                  <w:enabled/>
                  <w:calcOnExit w:val="0"/>
                  <w:checkBox>
                    <w:sizeAuto/>
                    <w:default w:val="0"/>
                  </w:checkBox>
                </w:ffData>
              </w:fldChar>
            </w:r>
            <w:r w:rsidRPr="00E05EC3">
              <w:rPr>
                <w:noProof/>
              </w:rPr>
              <w:instrText xml:space="preserve"> FORMCHECKBOX </w:instrText>
            </w:r>
            <w:r w:rsidRPr="00E05EC3">
              <w:rPr>
                <w:noProof/>
              </w:rPr>
            </w:r>
            <w:r w:rsidRPr="00E05EC3">
              <w:rPr>
                <w:noProof/>
              </w:rPr>
              <w:fldChar w:fldCharType="separate"/>
            </w:r>
            <w:r w:rsidRPr="00E05EC3">
              <w:rPr>
                <w:noProof/>
              </w:rPr>
              <w:fldChar w:fldCharType="end"/>
            </w:r>
            <w:r w:rsidRPr="00E05EC3">
              <w:rPr>
                <w:noProof/>
              </w:rPr>
              <w:t xml:space="preserve"> nee (</w:t>
            </w:r>
            <w:r>
              <w:rPr>
                <w:noProof/>
              </w:rPr>
              <w:t xml:space="preserve">licht toe </w:t>
            </w:r>
            <w:r w:rsidRPr="00E05EC3">
              <w:rPr>
                <w:noProof/>
              </w:rPr>
              <w:t>wie wat heeft uitgevoerd)</w:t>
            </w:r>
          </w:p>
        </w:tc>
      </w:tr>
      <w:tr w:rsidR="001D37BF" w:rsidRPr="004D7072" w14:paraId="4055E816" w14:textId="77777777" w:rsidTr="00305CAD">
        <w:trPr>
          <w:trHeight w:val="405"/>
        </w:trPr>
        <w:tc>
          <w:tcPr>
            <w:tcW w:w="1756" w:type="pct"/>
          </w:tcPr>
          <w:p w14:paraId="56B524E9" w14:textId="77777777" w:rsidR="001D37BF" w:rsidRPr="004D7072" w:rsidRDefault="001D37BF" w:rsidP="00305CAD">
            <w:pPr>
              <w:widowControl w:val="0"/>
              <w:spacing w:before="60" w:after="60"/>
              <w:rPr>
                <w:rFonts w:ascii="Arial Rounded MT Bold" w:hAnsi="Arial Rounded MT Bold" w:cs="Arial"/>
                <w:bCs/>
                <w:iCs/>
                <w:sz w:val="22"/>
                <w:szCs w:val="18"/>
              </w:rPr>
            </w:pPr>
            <w:r w:rsidRPr="004D7072">
              <w:rPr>
                <w:bCs/>
                <w:iCs/>
                <w:noProof/>
                <w:szCs w:val="22"/>
              </w:rPr>
              <w:t>Omzet in euro</w:t>
            </w:r>
            <w:r>
              <w:rPr>
                <w:bCs/>
                <w:iCs/>
                <w:noProof/>
                <w:szCs w:val="22"/>
              </w:rPr>
              <w:t>’</w:t>
            </w:r>
            <w:r w:rsidRPr="004D7072">
              <w:rPr>
                <w:bCs/>
                <w:iCs/>
                <w:noProof/>
                <w:szCs w:val="22"/>
              </w:rPr>
              <w:t xml:space="preserve">s </w:t>
            </w:r>
            <w:r>
              <w:rPr>
                <w:bCs/>
                <w:iCs/>
                <w:noProof/>
                <w:szCs w:val="22"/>
              </w:rPr>
              <w:t>van</w:t>
            </w:r>
            <w:r w:rsidRPr="004D7072">
              <w:rPr>
                <w:bCs/>
                <w:iCs/>
                <w:noProof/>
                <w:szCs w:val="22"/>
              </w:rPr>
              <w:t xml:space="preserve"> </w:t>
            </w:r>
            <w:r w:rsidRPr="00AD5166">
              <w:rPr>
                <w:bCs/>
                <w:iCs/>
                <w:noProof/>
                <w:szCs w:val="22"/>
              </w:rPr>
              <w:t>referentieopdracht</w:t>
            </w:r>
          </w:p>
        </w:tc>
        <w:tc>
          <w:tcPr>
            <w:tcW w:w="3244" w:type="pct"/>
          </w:tcPr>
          <w:p w14:paraId="7E55E598" w14:textId="77777777" w:rsidR="001D37BF" w:rsidRPr="004D7072" w:rsidRDefault="001D37BF" w:rsidP="00305CAD">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before="60" w:after="60"/>
              <w:outlineLvl w:val="0"/>
              <w:rPr>
                <w:rFonts w:cs="Arial"/>
                <w:bCs/>
                <w:iCs/>
                <w:noProof/>
                <w:sz w:val="22"/>
                <w:szCs w:val="22"/>
              </w:rPr>
            </w:pPr>
          </w:p>
        </w:tc>
      </w:tr>
      <w:tr w:rsidR="001D37BF" w:rsidRPr="004D7072" w14:paraId="323D9366" w14:textId="77777777" w:rsidTr="00305CAD">
        <w:trPr>
          <w:trHeight w:val="405"/>
        </w:trPr>
        <w:tc>
          <w:tcPr>
            <w:tcW w:w="1756" w:type="pct"/>
          </w:tcPr>
          <w:p w14:paraId="3AB5752D" w14:textId="77777777" w:rsidR="001D37BF" w:rsidRPr="004D7072" w:rsidRDefault="001D37BF" w:rsidP="00305CAD">
            <w:pPr>
              <w:widowControl w:val="0"/>
              <w:spacing w:before="60" w:after="60"/>
              <w:rPr>
                <w:rFonts w:ascii="Arial Rounded MT Bold" w:hAnsi="Arial Rounded MT Bold" w:cs="Arial"/>
                <w:bCs/>
                <w:iCs/>
                <w:sz w:val="22"/>
                <w:szCs w:val="18"/>
              </w:rPr>
            </w:pPr>
            <w:r w:rsidRPr="004D7072">
              <w:rPr>
                <w:bCs/>
                <w:iCs/>
                <w:noProof/>
                <w:szCs w:val="22"/>
              </w:rPr>
              <w:t>Bijzonderheden</w:t>
            </w:r>
          </w:p>
        </w:tc>
        <w:tc>
          <w:tcPr>
            <w:tcW w:w="3244" w:type="pct"/>
          </w:tcPr>
          <w:p w14:paraId="5E5D0960" w14:textId="77777777" w:rsidR="001D37BF" w:rsidRPr="004D7072" w:rsidRDefault="001D37BF" w:rsidP="00305CAD">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before="60" w:after="60"/>
              <w:outlineLvl w:val="0"/>
              <w:rPr>
                <w:rFonts w:cs="Arial"/>
                <w:bCs/>
                <w:iCs/>
                <w:noProof/>
                <w:sz w:val="22"/>
                <w:szCs w:val="22"/>
              </w:rPr>
            </w:pPr>
          </w:p>
        </w:tc>
      </w:tr>
    </w:tbl>
    <w:p w14:paraId="5D226513" w14:textId="77777777" w:rsidR="001D37BF" w:rsidRDefault="001D37BF" w:rsidP="00AF5E7E"/>
    <w:p w14:paraId="6DA4E761" w14:textId="77777777" w:rsidR="00B63FDD" w:rsidRDefault="00B63FDD" w:rsidP="00AF5E7E"/>
    <w:tbl>
      <w:tblPr>
        <w:tblW w:w="50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0"/>
        <w:gridCol w:w="6799"/>
      </w:tblGrid>
      <w:tr w:rsidR="00B63FDD" w:rsidRPr="004D7072" w14:paraId="3F0A12B8" w14:textId="77777777" w:rsidTr="00B63FDD">
        <w:trPr>
          <w:trHeight w:val="340"/>
        </w:trPr>
        <w:tc>
          <w:tcPr>
            <w:tcW w:w="1756" w:type="pct"/>
            <w:tcBorders>
              <w:bottom w:val="single" w:sz="4" w:space="0" w:color="auto"/>
            </w:tcBorders>
            <w:hideMark/>
          </w:tcPr>
          <w:p w14:paraId="1795E5E3" w14:textId="6142A138" w:rsidR="00B63FDD" w:rsidRPr="004D7072" w:rsidRDefault="00B63FDD" w:rsidP="00FA2134">
            <w:pPr>
              <w:widowControl w:val="0"/>
              <w:rPr>
                <w:rFonts w:cs="Arial"/>
                <w:b/>
                <w:iCs/>
                <w:noProof/>
                <w:position w:val="-24"/>
                <w:sz w:val="22"/>
                <w:szCs w:val="22"/>
              </w:rPr>
            </w:pPr>
            <w:r w:rsidRPr="004D7072">
              <w:rPr>
                <w:rFonts w:cs="Arial"/>
                <w:b/>
                <w:iCs/>
                <w:noProof/>
                <w:sz w:val="22"/>
                <w:szCs w:val="22"/>
              </w:rPr>
              <w:lastRenderedPageBreak/>
              <w:t xml:space="preserve">Kerncompetentie </w:t>
            </w:r>
            <w:r>
              <w:rPr>
                <w:rFonts w:cs="Arial"/>
                <w:b/>
                <w:iCs/>
                <w:noProof/>
                <w:sz w:val="22"/>
                <w:szCs w:val="22"/>
              </w:rPr>
              <w:t>3</w:t>
            </w:r>
          </w:p>
        </w:tc>
        <w:tc>
          <w:tcPr>
            <w:tcW w:w="3244" w:type="pct"/>
            <w:tcBorders>
              <w:bottom w:val="single" w:sz="4" w:space="0" w:color="auto"/>
            </w:tcBorders>
          </w:tcPr>
          <w:p w14:paraId="06A59FAD" w14:textId="77777777" w:rsidR="00B63FDD" w:rsidRPr="00BC7432" w:rsidRDefault="00B63FDD" w:rsidP="00B63FDD">
            <w:pPr>
              <w:spacing w:line="276" w:lineRule="auto"/>
            </w:pPr>
            <w:r w:rsidRPr="00C72425">
              <w:t>Kennis van en ervaring met projectmanagement en het uitvoeren van multidisciplinaire projecten waarbij inschrijver Regievoert over de werkzaamheden van derden</w:t>
            </w:r>
            <w:r w:rsidRPr="00BC7432">
              <w:t xml:space="preserve"> partijen</w:t>
            </w:r>
            <w:r>
              <w:t>.</w:t>
            </w:r>
          </w:p>
          <w:p w14:paraId="1AEB57F0" w14:textId="77777777" w:rsidR="00B63FDD" w:rsidRPr="00BC7432" w:rsidRDefault="00B63FDD" w:rsidP="00B63FDD">
            <w:pPr>
              <w:spacing w:line="276" w:lineRule="auto"/>
              <w:ind w:left="1429" w:hanging="360"/>
            </w:pPr>
          </w:p>
          <w:p w14:paraId="51994C7B" w14:textId="77777777" w:rsidR="00B63FDD" w:rsidRPr="00BC7432" w:rsidRDefault="00B63FDD" w:rsidP="00B63FDD">
            <w:pPr>
              <w:spacing w:line="276" w:lineRule="auto"/>
            </w:pPr>
            <w:r w:rsidRPr="00BC7432">
              <w:t xml:space="preserve">Deze referentie dient inhoudelijk ten minste te voldoen aan het volgende eisen:  </w:t>
            </w:r>
          </w:p>
          <w:p w14:paraId="0117F0AA" w14:textId="77777777" w:rsidR="00B63FDD" w:rsidRPr="00BC7432" w:rsidRDefault="00B63FDD" w:rsidP="00B63FDD">
            <w:pPr>
              <w:pStyle w:val="Lijstalinea"/>
              <w:numPr>
                <w:ilvl w:val="0"/>
                <w:numId w:val="19"/>
              </w:numPr>
              <w:tabs>
                <w:tab w:val="left" w:pos="0"/>
              </w:tabs>
              <w:spacing w:line="276" w:lineRule="auto"/>
              <w:ind w:left="1440" w:right="362"/>
              <w:rPr>
                <w:rFonts w:eastAsia="Tahoma" w:cs="Tahoma"/>
              </w:rPr>
            </w:pPr>
            <w:r w:rsidRPr="00BC7432">
              <w:rPr>
                <w:rFonts w:eastAsia="Tahoma" w:cs="Tahoma"/>
              </w:rPr>
              <w:t xml:space="preserve">Referentie betreft een project waarbij inschrijver naast ontwerp, levering en installatie van de Audiovisuele middelen, een Regievoerende rol heeft voor samenwerking en integratie met derden partijen zoals bijvoorbeeld: uitbreiding, vernieuwing en aanpassing van de elektrotechnische- en  bouwkundige installatie,  aanpassingen van bestaand en/of nieuw meubilair, integratie met de ICT omgeving van de opdrachtgever, etc.  </w:t>
            </w:r>
          </w:p>
          <w:p w14:paraId="0E786567" w14:textId="77777777" w:rsidR="00B63FDD" w:rsidRPr="00BC7432" w:rsidRDefault="00B63FDD" w:rsidP="00B63FDD">
            <w:pPr>
              <w:pStyle w:val="Lijstalinea"/>
              <w:numPr>
                <w:ilvl w:val="0"/>
                <w:numId w:val="19"/>
              </w:numPr>
              <w:tabs>
                <w:tab w:val="left" w:pos="0"/>
              </w:tabs>
              <w:spacing w:line="276" w:lineRule="auto"/>
              <w:ind w:left="1440" w:right="362"/>
              <w:rPr>
                <w:rFonts w:eastAsia="Tahoma" w:cs="Tahoma"/>
              </w:rPr>
            </w:pPr>
            <w:r w:rsidRPr="00BC7432">
              <w:rPr>
                <w:rFonts w:eastAsia="Tahoma" w:cs="Tahoma"/>
              </w:rPr>
              <w:t>Projectmanagement werkzaamheden omvatten onder meer opstellen planning, bijwonen bouwvergadering en werkoverleg, opstellen van notulen incl. actie en besluitenlijst, voortgangsrapportage, bewaking meer-/minderwerk en afstemming met de opdrachtgever.</w:t>
            </w:r>
          </w:p>
          <w:p w14:paraId="3BD6EA60" w14:textId="77777777" w:rsidR="00B63FDD" w:rsidRPr="00BC7432" w:rsidRDefault="00B63FDD" w:rsidP="00B63FDD">
            <w:pPr>
              <w:pStyle w:val="Lijstalinea"/>
              <w:numPr>
                <w:ilvl w:val="0"/>
                <w:numId w:val="19"/>
              </w:numPr>
              <w:tabs>
                <w:tab w:val="left" w:pos="0"/>
              </w:tabs>
              <w:spacing w:line="276" w:lineRule="auto"/>
              <w:ind w:left="1440" w:right="362"/>
              <w:rPr>
                <w:rFonts w:eastAsia="Tahoma" w:cs="Tahoma"/>
              </w:rPr>
            </w:pPr>
            <w:r w:rsidRPr="00BC7432">
              <w:rPr>
                <w:rFonts w:eastAsia="Tahoma" w:cs="Tahoma"/>
              </w:rPr>
              <w:t>Project is naar opgave van de opdrachtgever tijdig, binnen budget en met de vereiste kwaliteit afgerond.</w:t>
            </w:r>
          </w:p>
          <w:p w14:paraId="6C8ED83A" w14:textId="147BAAFC" w:rsidR="00B63FDD" w:rsidRPr="00B63FDD" w:rsidRDefault="00B63FDD" w:rsidP="00B63FDD">
            <w:pPr>
              <w:pStyle w:val="Lijstalinea"/>
              <w:numPr>
                <w:ilvl w:val="0"/>
                <w:numId w:val="19"/>
              </w:numPr>
              <w:tabs>
                <w:tab w:val="left" w:pos="0"/>
              </w:tabs>
              <w:spacing w:line="276" w:lineRule="auto"/>
              <w:ind w:left="1440" w:right="362"/>
              <w:rPr>
                <w:rFonts w:eastAsia="Tahoma" w:cs="Tahoma"/>
              </w:rPr>
            </w:pPr>
            <w:r w:rsidRPr="00BC7432">
              <w:rPr>
                <w:rFonts w:eastAsia="Tahoma" w:cs="Tahoma"/>
              </w:rPr>
              <w:t>Minimum omvang van de projectmanagement werkzaamheden bij de referentie is 40 uur.</w:t>
            </w:r>
          </w:p>
        </w:tc>
      </w:tr>
      <w:tr w:rsidR="00B63FDD" w:rsidRPr="004D7072" w14:paraId="55BCE17C" w14:textId="77777777" w:rsidTr="00FA2134">
        <w:trPr>
          <w:trHeight w:val="340"/>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7CFB2F" w14:textId="77777777" w:rsidR="00B63FDD" w:rsidRPr="004D7072" w:rsidRDefault="00B63FDD" w:rsidP="00FA2134">
            <w:pPr>
              <w:widowControl w:val="0"/>
              <w:rPr>
                <w:rFonts w:cs="Arial"/>
                <w:b/>
                <w:iCs/>
                <w:noProof/>
                <w:sz w:val="22"/>
                <w:szCs w:val="22"/>
                <w:highlight w:val="yellow"/>
              </w:rPr>
            </w:pPr>
            <w:r w:rsidRPr="004D7072">
              <w:rPr>
                <w:rFonts w:cs="Arial"/>
                <w:b/>
                <w:iCs/>
                <w:sz w:val="22"/>
                <w:szCs w:val="22"/>
              </w:rPr>
              <w:t>Gegevens referent:</w:t>
            </w:r>
          </w:p>
        </w:tc>
      </w:tr>
      <w:tr w:rsidR="00B63FDD" w:rsidRPr="004D7072" w14:paraId="726462EB" w14:textId="77777777" w:rsidTr="00FA2134">
        <w:trPr>
          <w:trHeight w:val="373"/>
        </w:trPr>
        <w:tc>
          <w:tcPr>
            <w:tcW w:w="1756" w:type="pct"/>
            <w:tcBorders>
              <w:top w:val="single" w:sz="4" w:space="0" w:color="auto"/>
            </w:tcBorders>
            <w:hideMark/>
          </w:tcPr>
          <w:p w14:paraId="4A2340B8" w14:textId="77777777" w:rsidR="00B63FDD" w:rsidRPr="004D7072" w:rsidRDefault="00B63FDD" w:rsidP="00FA2134">
            <w:pPr>
              <w:widowControl w:val="0"/>
              <w:spacing w:before="60" w:after="60"/>
              <w:rPr>
                <w:rFonts w:cs="Arial"/>
                <w:bCs/>
                <w:iCs/>
                <w:noProof/>
              </w:rPr>
            </w:pPr>
            <w:r w:rsidRPr="004D7072">
              <w:rPr>
                <w:rFonts w:cs="Arial"/>
                <w:bCs/>
                <w:iCs/>
                <w:noProof/>
              </w:rPr>
              <w:t>Naam organisatie (referent)</w:t>
            </w:r>
          </w:p>
        </w:tc>
        <w:tc>
          <w:tcPr>
            <w:tcW w:w="3244" w:type="pct"/>
            <w:tcBorders>
              <w:top w:val="single" w:sz="4" w:space="0" w:color="auto"/>
            </w:tcBorders>
            <w:hideMark/>
          </w:tcPr>
          <w:p w14:paraId="45769CA6" w14:textId="77777777" w:rsidR="00B63FDD" w:rsidRPr="004D7072" w:rsidRDefault="00B63FDD" w:rsidP="00FA2134">
            <w:pPr>
              <w:widowControl w:val="0"/>
              <w:rPr>
                <w:rFonts w:cs="Arial"/>
                <w:bCs/>
                <w:iCs/>
                <w:noProof/>
                <w:sz w:val="22"/>
                <w:szCs w:val="22"/>
              </w:rPr>
            </w:pPr>
            <w:r w:rsidRPr="004D7072">
              <w:rPr>
                <w:rFonts w:cs="Arial"/>
                <w:bCs/>
                <w:iCs/>
                <w:noProof/>
                <w:sz w:val="22"/>
                <w:szCs w:val="22"/>
              </w:rPr>
              <w:t xml:space="preserve">  </w:t>
            </w:r>
          </w:p>
        </w:tc>
      </w:tr>
      <w:tr w:rsidR="00B63FDD" w:rsidRPr="004D7072" w14:paraId="60A08979" w14:textId="77777777" w:rsidTr="00FA2134">
        <w:trPr>
          <w:trHeight w:val="421"/>
        </w:trPr>
        <w:tc>
          <w:tcPr>
            <w:tcW w:w="1756" w:type="pct"/>
            <w:hideMark/>
          </w:tcPr>
          <w:p w14:paraId="1033D0AD" w14:textId="77777777" w:rsidR="00B63FDD" w:rsidRPr="004D7072" w:rsidRDefault="00B63FDD" w:rsidP="00FA2134">
            <w:pPr>
              <w:widowControl w:val="0"/>
              <w:spacing w:before="60" w:after="60"/>
              <w:rPr>
                <w:rFonts w:cs="Arial"/>
                <w:bCs/>
                <w:iCs/>
                <w:noProof/>
              </w:rPr>
            </w:pPr>
            <w:r w:rsidRPr="004D7072">
              <w:rPr>
                <w:rFonts w:cs="Arial"/>
                <w:bCs/>
                <w:iCs/>
                <w:noProof/>
              </w:rPr>
              <w:t>Vestigingsplaats</w:t>
            </w:r>
          </w:p>
        </w:tc>
        <w:tc>
          <w:tcPr>
            <w:tcW w:w="3244" w:type="pct"/>
            <w:hideMark/>
          </w:tcPr>
          <w:p w14:paraId="2ED947B4" w14:textId="77777777" w:rsidR="00B63FDD" w:rsidRPr="004D7072" w:rsidRDefault="00B63FDD" w:rsidP="00FA2134">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before="60" w:after="60"/>
              <w:outlineLvl w:val="0"/>
              <w:rPr>
                <w:rFonts w:cs="Arial"/>
                <w:bCs/>
                <w:iCs/>
                <w:noProof/>
                <w:sz w:val="22"/>
                <w:szCs w:val="22"/>
              </w:rPr>
            </w:pPr>
            <w:r w:rsidRPr="004D7072">
              <w:rPr>
                <w:rFonts w:cs="Arial"/>
                <w:bCs/>
                <w:iCs/>
                <w:noProof/>
                <w:sz w:val="22"/>
                <w:szCs w:val="22"/>
              </w:rPr>
              <w:t xml:space="preserve">  </w:t>
            </w:r>
          </w:p>
        </w:tc>
      </w:tr>
      <w:tr w:rsidR="00B63FDD" w:rsidRPr="004D7072" w14:paraId="51FCA296" w14:textId="77777777" w:rsidTr="00FA2134">
        <w:trPr>
          <w:trHeight w:val="427"/>
        </w:trPr>
        <w:tc>
          <w:tcPr>
            <w:tcW w:w="1756" w:type="pct"/>
            <w:hideMark/>
          </w:tcPr>
          <w:p w14:paraId="09C6D2EF" w14:textId="77777777" w:rsidR="00B63FDD" w:rsidRPr="004D7072" w:rsidRDefault="00B63FDD" w:rsidP="00FA2134">
            <w:pPr>
              <w:widowControl w:val="0"/>
              <w:spacing w:before="60" w:after="60"/>
              <w:rPr>
                <w:rFonts w:cs="Arial"/>
                <w:bCs/>
                <w:iCs/>
                <w:noProof/>
              </w:rPr>
            </w:pPr>
            <w:r w:rsidRPr="004D7072">
              <w:rPr>
                <w:rFonts w:cs="Arial"/>
                <w:bCs/>
                <w:iCs/>
                <w:noProof/>
              </w:rPr>
              <w:t>Naam contactpersoon bij referent</w:t>
            </w:r>
          </w:p>
        </w:tc>
        <w:tc>
          <w:tcPr>
            <w:tcW w:w="3244" w:type="pct"/>
            <w:hideMark/>
          </w:tcPr>
          <w:p w14:paraId="2B96C47C" w14:textId="77777777" w:rsidR="00B63FDD" w:rsidRPr="004D7072" w:rsidRDefault="00B63FDD" w:rsidP="00FA2134">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before="60" w:after="60"/>
              <w:outlineLvl w:val="0"/>
              <w:rPr>
                <w:rFonts w:cs="Arial"/>
                <w:bCs/>
                <w:iCs/>
                <w:noProof/>
                <w:sz w:val="22"/>
                <w:szCs w:val="22"/>
              </w:rPr>
            </w:pPr>
            <w:r w:rsidRPr="004D7072">
              <w:rPr>
                <w:rFonts w:cs="Arial"/>
                <w:bCs/>
                <w:iCs/>
                <w:noProof/>
                <w:sz w:val="22"/>
                <w:szCs w:val="22"/>
              </w:rPr>
              <w:t xml:space="preserve">  </w:t>
            </w:r>
          </w:p>
        </w:tc>
      </w:tr>
      <w:tr w:rsidR="00B63FDD" w:rsidRPr="004D7072" w14:paraId="27458139" w14:textId="77777777" w:rsidTr="00FA2134">
        <w:trPr>
          <w:trHeight w:val="405"/>
        </w:trPr>
        <w:tc>
          <w:tcPr>
            <w:tcW w:w="1756" w:type="pct"/>
            <w:hideMark/>
          </w:tcPr>
          <w:p w14:paraId="63F630A7" w14:textId="77777777" w:rsidR="00B63FDD" w:rsidRPr="004D7072" w:rsidRDefault="00B63FDD" w:rsidP="00FA2134">
            <w:pPr>
              <w:widowControl w:val="0"/>
              <w:spacing w:before="60" w:after="60"/>
              <w:rPr>
                <w:rFonts w:cs="Arial"/>
                <w:bCs/>
                <w:iCs/>
                <w:noProof/>
              </w:rPr>
            </w:pPr>
            <w:r w:rsidRPr="004D7072">
              <w:rPr>
                <w:rFonts w:cs="Arial"/>
                <w:bCs/>
                <w:iCs/>
                <w:noProof/>
              </w:rPr>
              <w:t>Telefoonnummer contactpersoon</w:t>
            </w:r>
          </w:p>
        </w:tc>
        <w:tc>
          <w:tcPr>
            <w:tcW w:w="3244" w:type="pct"/>
            <w:hideMark/>
          </w:tcPr>
          <w:p w14:paraId="76B5608A" w14:textId="77777777" w:rsidR="00B63FDD" w:rsidRPr="004D7072" w:rsidRDefault="00B63FDD" w:rsidP="00FA2134">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before="60" w:after="60"/>
              <w:outlineLvl w:val="0"/>
              <w:rPr>
                <w:rFonts w:cs="Arial"/>
                <w:bCs/>
                <w:iCs/>
                <w:noProof/>
                <w:sz w:val="22"/>
                <w:szCs w:val="22"/>
              </w:rPr>
            </w:pPr>
            <w:r w:rsidRPr="004D7072">
              <w:rPr>
                <w:rFonts w:cs="Arial"/>
                <w:bCs/>
                <w:iCs/>
                <w:noProof/>
                <w:sz w:val="22"/>
                <w:szCs w:val="22"/>
              </w:rPr>
              <w:t xml:space="preserve">  </w:t>
            </w:r>
          </w:p>
        </w:tc>
      </w:tr>
      <w:tr w:rsidR="00B63FDD" w:rsidRPr="004D7072" w14:paraId="09735FCD" w14:textId="77777777" w:rsidTr="00FA2134">
        <w:trPr>
          <w:trHeight w:val="405"/>
        </w:trPr>
        <w:tc>
          <w:tcPr>
            <w:tcW w:w="1756" w:type="pct"/>
          </w:tcPr>
          <w:p w14:paraId="307B418C" w14:textId="77777777" w:rsidR="00B63FDD" w:rsidRPr="004D7072" w:rsidRDefault="00B63FDD" w:rsidP="00FA2134">
            <w:pPr>
              <w:widowControl w:val="0"/>
              <w:spacing w:before="60" w:after="60"/>
              <w:rPr>
                <w:rFonts w:cs="Arial"/>
                <w:bCs/>
                <w:iCs/>
                <w:noProof/>
              </w:rPr>
            </w:pPr>
            <w:r w:rsidRPr="004D7072">
              <w:rPr>
                <w:rFonts w:cs="Arial"/>
                <w:bCs/>
                <w:iCs/>
                <w:noProof/>
              </w:rPr>
              <w:t>Mailadres contactpersoon</w:t>
            </w:r>
          </w:p>
        </w:tc>
        <w:tc>
          <w:tcPr>
            <w:tcW w:w="3244" w:type="pct"/>
          </w:tcPr>
          <w:p w14:paraId="038E6989" w14:textId="77777777" w:rsidR="00B63FDD" w:rsidRPr="004D7072" w:rsidRDefault="00B63FDD" w:rsidP="00FA2134">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before="60" w:after="60"/>
              <w:outlineLvl w:val="0"/>
              <w:rPr>
                <w:rFonts w:cs="Arial"/>
                <w:bCs/>
                <w:iCs/>
                <w:noProof/>
                <w:sz w:val="22"/>
                <w:szCs w:val="22"/>
              </w:rPr>
            </w:pPr>
          </w:p>
        </w:tc>
      </w:tr>
      <w:tr w:rsidR="00B63FDD" w:rsidRPr="004D7072" w14:paraId="63D425FE" w14:textId="77777777" w:rsidTr="00FA2134">
        <w:trPr>
          <w:trHeight w:val="405"/>
        </w:trPr>
        <w:tc>
          <w:tcPr>
            <w:tcW w:w="5000" w:type="pct"/>
            <w:gridSpan w:val="2"/>
            <w:shd w:val="clear" w:color="auto" w:fill="D9D9D9" w:themeFill="background1" w:themeFillShade="D9"/>
          </w:tcPr>
          <w:p w14:paraId="2A2EE356" w14:textId="77777777" w:rsidR="00B63FDD" w:rsidRPr="004D7072" w:rsidRDefault="00B63FDD" w:rsidP="00FA2134">
            <w:pPr>
              <w:widowControl w:val="0"/>
              <w:tabs>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b/>
                <w:bCs/>
                <w:noProof/>
                <w:sz w:val="22"/>
                <w:szCs w:val="22"/>
              </w:rPr>
            </w:pPr>
            <w:r w:rsidRPr="4073BC5B">
              <w:rPr>
                <w:rFonts w:cs="Arial"/>
                <w:b/>
                <w:bCs/>
                <w:noProof/>
                <w:sz w:val="22"/>
                <w:szCs w:val="22"/>
              </w:rPr>
              <w:t xml:space="preserve">Gegevens </w:t>
            </w:r>
            <w:r w:rsidRPr="00FC09FE">
              <w:rPr>
                <w:rFonts w:cs="Arial"/>
                <w:b/>
                <w:bCs/>
                <w:noProof/>
                <w:sz w:val="22"/>
                <w:szCs w:val="22"/>
              </w:rPr>
              <w:t>referentieopdracht</w:t>
            </w:r>
            <w:r w:rsidRPr="4073BC5B">
              <w:rPr>
                <w:rFonts w:cs="Arial"/>
                <w:b/>
                <w:bCs/>
                <w:noProof/>
                <w:sz w:val="22"/>
                <w:szCs w:val="22"/>
              </w:rPr>
              <w:t>:</w:t>
            </w:r>
          </w:p>
        </w:tc>
      </w:tr>
      <w:tr w:rsidR="00B63FDD" w:rsidRPr="004D7072" w14:paraId="3D891142" w14:textId="77777777" w:rsidTr="00FA2134">
        <w:trPr>
          <w:trHeight w:val="405"/>
        </w:trPr>
        <w:tc>
          <w:tcPr>
            <w:tcW w:w="1756" w:type="pct"/>
          </w:tcPr>
          <w:p w14:paraId="5CC2739D" w14:textId="77777777" w:rsidR="00B63FDD" w:rsidRPr="004D7072" w:rsidRDefault="00B63FDD" w:rsidP="00FA2134">
            <w:pPr>
              <w:pStyle w:val="platonderstreept"/>
              <w:spacing w:after="144"/>
              <w:rPr>
                <w:rFonts w:ascii="Arial" w:hAnsi="Arial" w:cs="Arial"/>
                <w:sz w:val="20"/>
                <w:u w:val="none"/>
                <w:lang w:val="nl-NL"/>
              </w:rPr>
            </w:pPr>
            <w:r w:rsidRPr="4073BC5B">
              <w:rPr>
                <w:rFonts w:ascii="Arial" w:hAnsi="Arial" w:cs="Arial"/>
                <w:sz w:val="20"/>
                <w:u w:val="none"/>
                <w:lang w:val="nl-NL"/>
              </w:rPr>
              <w:t xml:space="preserve">Mijlpalen van </w:t>
            </w:r>
            <w:r w:rsidRPr="00FC09FE">
              <w:rPr>
                <w:rFonts w:ascii="Arial" w:hAnsi="Arial" w:cs="Arial"/>
                <w:sz w:val="20"/>
                <w:u w:val="none"/>
                <w:lang w:val="nl-NL"/>
              </w:rPr>
              <w:t>referentieopdracht</w:t>
            </w:r>
          </w:p>
          <w:p w14:paraId="2ADA2EEB" w14:textId="77777777" w:rsidR="00B63FDD" w:rsidRPr="004D7072" w:rsidRDefault="00B63FDD" w:rsidP="00FA2134">
            <w:pPr>
              <w:pStyle w:val="plat2xregelafstand"/>
              <w:tabs>
                <w:tab w:val="clear" w:pos="507"/>
                <w:tab w:val="clear" w:pos="960"/>
              </w:tabs>
              <w:spacing w:after="144" w:line="276" w:lineRule="auto"/>
              <w:ind w:left="309" w:hanging="309"/>
              <w:jc w:val="left"/>
              <w:rPr>
                <w:rFonts w:ascii="Arial" w:hAnsi="Arial" w:cs="Arial"/>
                <w:sz w:val="18"/>
                <w:szCs w:val="18"/>
              </w:rPr>
            </w:pPr>
            <w:r w:rsidRPr="004D7072">
              <w:rPr>
                <w:rFonts w:ascii="Arial" w:hAnsi="Arial" w:cs="Arial"/>
                <w:sz w:val="18"/>
                <w:szCs w:val="18"/>
              </w:rPr>
              <w:t>- Datum Opdrachtverlening c.q. ondertekening overeenkomst</w:t>
            </w:r>
          </w:p>
          <w:p w14:paraId="0F46C1E5" w14:textId="77777777" w:rsidR="00B63FDD" w:rsidRPr="004D7072" w:rsidRDefault="00B63FDD" w:rsidP="00FA2134">
            <w:pPr>
              <w:pStyle w:val="plat2xregelafstand"/>
              <w:tabs>
                <w:tab w:val="clear" w:pos="507"/>
                <w:tab w:val="clear" w:pos="960"/>
              </w:tabs>
              <w:spacing w:after="144" w:line="276" w:lineRule="auto"/>
              <w:ind w:left="309" w:hanging="309"/>
              <w:jc w:val="left"/>
              <w:rPr>
                <w:rFonts w:ascii="Arial" w:hAnsi="Arial" w:cs="Arial"/>
                <w:sz w:val="18"/>
                <w:szCs w:val="18"/>
              </w:rPr>
            </w:pPr>
            <w:r w:rsidRPr="004D7072">
              <w:rPr>
                <w:rFonts w:ascii="Arial" w:hAnsi="Arial" w:cs="Arial"/>
                <w:sz w:val="18"/>
                <w:szCs w:val="18"/>
              </w:rPr>
              <w:t>- Datum start uitvoering werkzaamheden</w:t>
            </w:r>
          </w:p>
          <w:p w14:paraId="28891D79" w14:textId="77777777" w:rsidR="00B63FDD" w:rsidRPr="004F6E40" w:rsidRDefault="00B63FDD" w:rsidP="00FA2134">
            <w:pPr>
              <w:widowControl w:val="0"/>
              <w:spacing w:before="60" w:after="60"/>
              <w:rPr>
                <w:rFonts w:ascii="Arial Rounded MT Bold" w:hAnsi="Arial Rounded MT Bold" w:cs="Arial"/>
                <w:sz w:val="22"/>
                <w:szCs w:val="18"/>
              </w:rPr>
            </w:pPr>
            <w:r w:rsidRPr="004D7072">
              <w:rPr>
                <w:rFonts w:cs="Arial"/>
                <w:sz w:val="18"/>
                <w:szCs w:val="18"/>
              </w:rPr>
              <w:t>- Datum einde opdracht</w:t>
            </w:r>
          </w:p>
        </w:tc>
        <w:tc>
          <w:tcPr>
            <w:tcW w:w="3244" w:type="pct"/>
          </w:tcPr>
          <w:p w14:paraId="2F3C7609" w14:textId="77777777" w:rsidR="00B63FDD" w:rsidRPr="004D7072" w:rsidRDefault="00B63FDD" w:rsidP="00FA2134">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before="60" w:after="60"/>
              <w:outlineLvl w:val="0"/>
              <w:rPr>
                <w:rFonts w:cs="Arial"/>
                <w:bCs/>
                <w:iCs/>
                <w:noProof/>
                <w:sz w:val="22"/>
                <w:szCs w:val="22"/>
              </w:rPr>
            </w:pPr>
          </w:p>
        </w:tc>
      </w:tr>
      <w:tr w:rsidR="00B63FDD" w:rsidRPr="004D7072" w14:paraId="61DF394B" w14:textId="77777777" w:rsidTr="000A7541">
        <w:trPr>
          <w:trHeight w:val="822"/>
        </w:trPr>
        <w:tc>
          <w:tcPr>
            <w:tcW w:w="1756" w:type="pct"/>
          </w:tcPr>
          <w:p w14:paraId="04857BA5" w14:textId="4BB41B7B" w:rsidR="00B63FDD" w:rsidRPr="004D77AE" w:rsidRDefault="00B63FDD" w:rsidP="004D77AE">
            <w:pPr>
              <w:pStyle w:val="platonderstreept"/>
              <w:spacing w:after="144"/>
              <w:jc w:val="left"/>
              <w:rPr>
                <w:rFonts w:ascii="Arial" w:hAnsi="Arial" w:cs="Arial"/>
                <w:sz w:val="20"/>
                <w:u w:val="none"/>
                <w:lang w:val="nl-NL"/>
              </w:rPr>
            </w:pPr>
            <w:r w:rsidRPr="4073BC5B">
              <w:rPr>
                <w:rFonts w:ascii="Arial" w:hAnsi="Arial" w:cs="Arial"/>
                <w:sz w:val="20"/>
                <w:u w:val="none"/>
                <w:lang w:val="nl-NL"/>
              </w:rPr>
              <w:t xml:space="preserve">Omschrijving van de </w:t>
            </w:r>
            <w:r w:rsidRPr="00FC09FE">
              <w:rPr>
                <w:rFonts w:ascii="Arial" w:hAnsi="Arial" w:cs="Arial"/>
                <w:sz w:val="20"/>
                <w:u w:val="none"/>
                <w:lang w:val="nl-NL"/>
              </w:rPr>
              <w:t>referentieopdracht</w:t>
            </w:r>
            <w:r w:rsidRPr="4073BC5B">
              <w:rPr>
                <w:rFonts w:ascii="Arial" w:hAnsi="Arial" w:cs="Arial"/>
                <w:sz w:val="20"/>
                <w:u w:val="none"/>
                <w:lang w:val="nl-NL"/>
              </w:rPr>
              <w:t xml:space="preserve"> (maximaal 1 A4)</w:t>
            </w:r>
          </w:p>
        </w:tc>
        <w:tc>
          <w:tcPr>
            <w:tcW w:w="3244" w:type="pct"/>
          </w:tcPr>
          <w:p w14:paraId="0FE5118E" w14:textId="77777777" w:rsidR="00B63FDD" w:rsidRPr="004D7072" w:rsidRDefault="00B63FDD" w:rsidP="00FA2134">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before="60" w:after="60"/>
              <w:outlineLvl w:val="0"/>
              <w:rPr>
                <w:rFonts w:cs="Arial"/>
                <w:bCs/>
                <w:iCs/>
                <w:noProof/>
                <w:sz w:val="22"/>
                <w:szCs w:val="22"/>
              </w:rPr>
            </w:pPr>
          </w:p>
        </w:tc>
      </w:tr>
      <w:tr w:rsidR="00B63FDD" w:rsidRPr="004D7072" w14:paraId="4F23F2A1" w14:textId="77777777" w:rsidTr="00FA2134">
        <w:trPr>
          <w:trHeight w:val="405"/>
        </w:trPr>
        <w:tc>
          <w:tcPr>
            <w:tcW w:w="1756" w:type="pct"/>
          </w:tcPr>
          <w:p w14:paraId="4BA5E1BD" w14:textId="77777777" w:rsidR="00B63FDD" w:rsidRPr="004D7072" w:rsidRDefault="00B63FDD" w:rsidP="00FA2134">
            <w:pPr>
              <w:widowControl w:val="0"/>
              <w:spacing w:before="60" w:after="60"/>
              <w:rPr>
                <w:rFonts w:ascii="Arial Rounded MT Bold" w:hAnsi="Arial Rounded MT Bold" w:cs="Arial"/>
                <w:bCs/>
                <w:iCs/>
                <w:sz w:val="22"/>
                <w:szCs w:val="18"/>
              </w:rPr>
            </w:pPr>
            <w:r>
              <w:rPr>
                <w:bCs/>
                <w:iCs/>
                <w:noProof/>
                <w:szCs w:val="22"/>
              </w:rPr>
              <w:t>Referentieo</w:t>
            </w:r>
            <w:r w:rsidRPr="004D7072">
              <w:rPr>
                <w:bCs/>
                <w:iCs/>
                <w:noProof/>
                <w:szCs w:val="22"/>
              </w:rPr>
              <w:t>pdracht 100% zelfstandig uitgevoerd</w:t>
            </w:r>
          </w:p>
        </w:tc>
        <w:tc>
          <w:tcPr>
            <w:tcW w:w="3244" w:type="pct"/>
          </w:tcPr>
          <w:p w14:paraId="35D1F44A" w14:textId="77777777" w:rsidR="00B63FDD" w:rsidRPr="00E05EC3" w:rsidRDefault="00B63FDD" w:rsidP="00FA2134">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noProof/>
              </w:rPr>
            </w:pPr>
            <w:r w:rsidRPr="00E05EC3">
              <w:rPr>
                <w:noProof/>
              </w:rPr>
              <w:fldChar w:fldCharType="begin">
                <w:ffData>
                  <w:name w:val="Selectievakje2"/>
                  <w:enabled/>
                  <w:calcOnExit w:val="0"/>
                  <w:checkBox>
                    <w:sizeAuto/>
                    <w:default w:val="0"/>
                  </w:checkBox>
                </w:ffData>
              </w:fldChar>
            </w:r>
            <w:r w:rsidRPr="00E05EC3">
              <w:rPr>
                <w:noProof/>
              </w:rPr>
              <w:instrText xml:space="preserve"> FORMCHECKBOX </w:instrText>
            </w:r>
            <w:r w:rsidRPr="00E05EC3">
              <w:rPr>
                <w:noProof/>
              </w:rPr>
            </w:r>
            <w:r w:rsidRPr="00E05EC3">
              <w:rPr>
                <w:noProof/>
              </w:rPr>
              <w:fldChar w:fldCharType="separate"/>
            </w:r>
            <w:r w:rsidRPr="00E05EC3">
              <w:rPr>
                <w:noProof/>
              </w:rPr>
              <w:fldChar w:fldCharType="end"/>
            </w:r>
            <w:r w:rsidRPr="00E05EC3">
              <w:rPr>
                <w:noProof/>
              </w:rPr>
              <w:t xml:space="preserve"> ja </w:t>
            </w:r>
          </w:p>
          <w:p w14:paraId="5295928C" w14:textId="77777777" w:rsidR="00B63FDD" w:rsidRPr="004D7072" w:rsidRDefault="00B63FDD" w:rsidP="00FA2134">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before="60" w:after="60"/>
              <w:outlineLvl w:val="0"/>
              <w:rPr>
                <w:rFonts w:cs="Arial"/>
                <w:bCs/>
                <w:iCs/>
                <w:noProof/>
                <w:sz w:val="22"/>
                <w:szCs w:val="22"/>
              </w:rPr>
            </w:pPr>
            <w:r w:rsidRPr="00E05EC3">
              <w:rPr>
                <w:noProof/>
              </w:rPr>
              <w:fldChar w:fldCharType="begin">
                <w:ffData>
                  <w:name w:val="Selectievakje2"/>
                  <w:enabled/>
                  <w:calcOnExit w:val="0"/>
                  <w:checkBox>
                    <w:sizeAuto/>
                    <w:default w:val="0"/>
                  </w:checkBox>
                </w:ffData>
              </w:fldChar>
            </w:r>
            <w:r w:rsidRPr="00E05EC3">
              <w:rPr>
                <w:noProof/>
              </w:rPr>
              <w:instrText xml:space="preserve"> FORMCHECKBOX </w:instrText>
            </w:r>
            <w:r w:rsidRPr="00E05EC3">
              <w:rPr>
                <w:noProof/>
              </w:rPr>
            </w:r>
            <w:r w:rsidRPr="00E05EC3">
              <w:rPr>
                <w:noProof/>
              </w:rPr>
              <w:fldChar w:fldCharType="separate"/>
            </w:r>
            <w:r w:rsidRPr="00E05EC3">
              <w:rPr>
                <w:noProof/>
              </w:rPr>
              <w:fldChar w:fldCharType="end"/>
            </w:r>
            <w:r w:rsidRPr="00E05EC3">
              <w:rPr>
                <w:noProof/>
              </w:rPr>
              <w:t xml:space="preserve"> nee (</w:t>
            </w:r>
            <w:r>
              <w:rPr>
                <w:noProof/>
              </w:rPr>
              <w:t xml:space="preserve">licht toe </w:t>
            </w:r>
            <w:r w:rsidRPr="00E05EC3">
              <w:rPr>
                <w:noProof/>
              </w:rPr>
              <w:t>wie wat heeft uitgevoerd)</w:t>
            </w:r>
          </w:p>
        </w:tc>
      </w:tr>
      <w:tr w:rsidR="00B63FDD" w:rsidRPr="004D7072" w14:paraId="46B0C308" w14:textId="77777777" w:rsidTr="00FA2134">
        <w:trPr>
          <w:trHeight w:val="405"/>
        </w:trPr>
        <w:tc>
          <w:tcPr>
            <w:tcW w:w="1756" w:type="pct"/>
          </w:tcPr>
          <w:p w14:paraId="311FE84D" w14:textId="77777777" w:rsidR="00B63FDD" w:rsidRPr="004D7072" w:rsidRDefault="00B63FDD" w:rsidP="00FA2134">
            <w:pPr>
              <w:widowControl w:val="0"/>
              <w:spacing w:before="60" w:after="60"/>
              <w:rPr>
                <w:rFonts w:ascii="Arial Rounded MT Bold" w:hAnsi="Arial Rounded MT Bold" w:cs="Arial"/>
                <w:bCs/>
                <w:iCs/>
                <w:sz w:val="22"/>
                <w:szCs w:val="18"/>
              </w:rPr>
            </w:pPr>
            <w:r w:rsidRPr="004D7072">
              <w:rPr>
                <w:bCs/>
                <w:iCs/>
                <w:noProof/>
                <w:szCs w:val="22"/>
              </w:rPr>
              <w:t>Omzet in euro</w:t>
            </w:r>
            <w:r>
              <w:rPr>
                <w:bCs/>
                <w:iCs/>
                <w:noProof/>
                <w:szCs w:val="22"/>
              </w:rPr>
              <w:t>’</w:t>
            </w:r>
            <w:r w:rsidRPr="004D7072">
              <w:rPr>
                <w:bCs/>
                <w:iCs/>
                <w:noProof/>
                <w:szCs w:val="22"/>
              </w:rPr>
              <w:t xml:space="preserve">s </w:t>
            </w:r>
            <w:r>
              <w:rPr>
                <w:bCs/>
                <w:iCs/>
                <w:noProof/>
                <w:szCs w:val="22"/>
              </w:rPr>
              <w:t>van</w:t>
            </w:r>
            <w:r w:rsidRPr="004D7072">
              <w:rPr>
                <w:bCs/>
                <w:iCs/>
                <w:noProof/>
                <w:szCs w:val="22"/>
              </w:rPr>
              <w:t xml:space="preserve"> </w:t>
            </w:r>
            <w:r w:rsidRPr="00AD5166">
              <w:rPr>
                <w:bCs/>
                <w:iCs/>
                <w:noProof/>
                <w:szCs w:val="22"/>
              </w:rPr>
              <w:t>referentieopdracht</w:t>
            </w:r>
          </w:p>
        </w:tc>
        <w:tc>
          <w:tcPr>
            <w:tcW w:w="3244" w:type="pct"/>
          </w:tcPr>
          <w:p w14:paraId="301F9556" w14:textId="77777777" w:rsidR="00B63FDD" w:rsidRPr="004D7072" w:rsidRDefault="00B63FDD" w:rsidP="00FA2134">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before="60" w:after="60"/>
              <w:outlineLvl w:val="0"/>
              <w:rPr>
                <w:rFonts w:cs="Arial"/>
                <w:bCs/>
                <w:iCs/>
                <w:noProof/>
                <w:sz w:val="22"/>
                <w:szCs w:val="22"/>
              </w:rPr>
            </w:pPr>
          </w:p>
        </w:tc>
      </w:tr>
      <w:tr w:rsidR="00B63FDD" w:rsidRPr="004D7072" w14:paraId="45D3E0D0" w14:textId="77777777" w:rsidTr="00FA2134">
        <w:trPr>
          <w:trHeight w:val="405"/>
        </w:trPr>
        <w:tc>
          <w:tcPr>
            <w:tcW w:w="1756" w:type="pct"/>
          </w:tcPr>
          <w:p w14:paraId="0636EBFE" w14:textId="77777777" w:rsidR="00B63FDD" w:rsidRPr="004D7072" w:rsidRDefault="00B63FDD" w:rsidP="00FA2134">
            <w:pPr>
              <w:widowControl w:val="0"/>
              <w:spacing w:before="60" w:after="60"/>
              <w:rPr>
                <w:rFonts w:ascii="Arial Rounded MT Bold" w:hAnsi="Arial Rounded MT Bold" w:cs="Arial"/>
                <w:bCs/>
                <w:iCs/>
                <w:sz w:val="22"/>
                <w:szCs w:val="18"/>
              </w:rPr>
            </w:pPr>
            <w:r w:rsidRPr="004D7072">
              <w:rPr>
                <w:bCs/>
                <w:iCs/>
                <w:noProof/>
                <w:szCs w:val="22"/>
              </w:rPr>
              <w:t>Bijzonderheden</w:t>
            </w:r>
          </w:p>
        </w:tc>
        <w:tc>
          <w:tcPr>
            <w:tcW w:w="3244" w:type="pct"/>
          </w:tcPr>
          <w:p w14:paraId="040819D6" w14:textId="77777777" w:rsidR="00B63FDD" w:rsidRPr="004D7072" w:rsidRDefault="00B63FDD" w:rsidP="00FA2134">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before="60" w:after="60"/>
              <w:outlineLvl w:val="0"/>
              <w:rPr>
                <w:rFonts w:cs="Arial"/>
                <w:bCs/>
                <w:iCs/>
                <w:noProof/>
                <w:sz w:val="22"/>
                <w:szCs w:val="22"/>
              </w:rPr>
            </w:pPr>
          </w:p>
        </w:tc>
      </w:tr>
    </w:tbl>
    <w:p w14:paraId="3445D52B" w14:textId="77777777" w:rsidR="00B63FDD" w:rsidRDefault="00B63FDD" w:rsidP="00AF5E7E"/>
    <w:sectPr w:rsidR="00B63FDD" w:rsidSect="00117565">
      <w:headerReference w:type="even" r:id="rId12"/>
      <w:footerReference w:type="even" r:id="rId13"/>
      <w:footerReference w:type="default" r:id="rId14"/>
      <w:headerReference w:type="first" r:id="rId15"/>
      <w:footerReference w:type="first" r:id="rId16"/>
      <w:pgSz w:w="11906" w:h="16838" w:code="9"/>
      <w:pgMar w:top="1134" w:right="720" w:bottom="720" w:left="720" w:header="283" w:footer="39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68049" w14:textId="77777777" w:rsidR="00BF624E" w:rsidRDefault="00BF624E">
      <w:r>
        <w:separator/>
      </w:r>
    </w:p>
  </w:endnote>
  <w:endnote w:type="continuationSeparator" w:id="0">
    <w:p w14:paraId="52A6B811" w14:textId="77777777" w:rsidR="00BF624E" w:rsidRDefault="00BF6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Rounded MT Bold">
    <w:panose1 w:val="020F0704030504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0F15C" w14:textId="77777777" w:rsidR="00B80EC3" w:rsidRDefault="00B80EC3">
    <w:pPr>
      <w:pStyle w:val="Voettekst"/>
      <w:jc w:val="right"/>
    </w:pPr>
    <w:r>
      <w:fldChar w:fldCharType="begin"/>
    </w:r>
    <w:r>
      <w:instrText>PAGE   \* MERGEFORMAT</w:instrText>
    </w:r>
    <w:r>
      <w:fldChar w:fldCharType="separate"/>
    </w:r>
    <w:r>
      <w:t>2</w:t>
    </w:r>
    <w:r>
      <w:fldChar w:fldCharType="end"/>
    </w:r>
  </w:p>
  <w:p w14:paraId="3C782745" w14:textId="77777777" w:rsidR="00713A38" w:rsidRDefault="00713A3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5296254"/>
      <w:docPartObj>
        <w:docPartGallery w:val="Page Numbers (Bottom of Page)"/>
        <w:docPartUnique/>
      </w:docPartObj>
    </w:sdtPr>
    <w:sdtContent>
      <w:p w14:paraId="2BCF459A" w14:textId="4AA2A8C8" w:rsidR="005C1431" w:rsidRDefault="005C1431">
        <w:pPr>
          <w:pStyle w:val="Voettekst"/>
          <w:jc w:val="right"/>
        </w:pPr>
        <w:r>
          <w:fldChar w:fldCharType="begin"/>
        </w:r>
        <w:r>
          <w:instrText>PAGE   \* MERGEFORMAT</w:instrText>
        </w:r>
        <w:r>
          <w:fldChar w:fldCharType="separate"/>
        </w:r>
        <w:r>
          <w:t>2</w:t>
        </w:r>
        <w:r>
          <w:fldChar w:fldCharType="end"/>
        </w:r>
      </w:p>
    </w:sdtContent>
  </w:sdt>
  <w:p w14:paraId="49ADEC94" w14:textId="77777777" w:rsidR="005C1431" w:rsidRDefault="005C1431">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7B0AC" w14:textId="77777777" w:rsidR="00B80EC3" w:rsidRDefault="00B80EC3">
    <w:pPr>
      <w:pStyle w:val="Voettekst"/>
      <w:jc w:val="right"/>
    </w:pPr>
    <w:r>
      <w:fldChar w:fldCharType="begin"/>
    </w:r>
    <w:r>
      <w:instrText>PAGE   \* MERGEFORMAT</w:instrText>
    </w:r>
    <w:r>
      <w:fldChar w:fldCharType="separate"/>
    </w:r>
    <w:r>
      <w:t>2</w:t>
    </w:r>
    <w:r>
      <w:fldChar w:fldCharType="end"/>
    </w:r>
  </w:p>
  <w:p w14:paraId="68119F88" w14:textId="77777777" w:rsidR="002E48FD" w:rsidRDefault="002E48F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4B23D" w14:textId="77777777" w:rsidR="00BF624E" w:rsidRDefault="00BF624E">
      <w:r>
        <w:separator/>
      </w:r>
    </w:p>
  </w:footnote>
  <w:footnote w:type="continuationSeparator" w:id="0">
    <w:p w14:paraId="490D849C" w14:textId="77777777" w:rsidR="00BF624E" w:rsidRDefault="00BF62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X="1" w:tblpY="1"/>
      <w:tblOverlap w:val="never"/>
      <w:tblW w:w="11907" w:type="dxa"/>
      <w:tblLayout w:type="fixed"/>
      <w:tblCellMar>
        <w:left w:w="0" w:type="dxa"/>
        <w:right w:w="0" w:type="dxa"/>
      </w:tblCellMar>
      <w:tblLook w:val="04A0" w:firstRow="1" w:lastRow="0" w:firstColumn="1" w:lastColumn="0" w:noHBand="0" w:noVBand="1"/>
    </w:tblPr>
    <w:tblGrid>
      <w:gridCol w:w="1418"/>
      <w:gridCol w:w="10489"/>
    </w:tblGrid>
    <w:tr w:rsidR="00713A38" w14:paraId="38A43996" w14:textId="77777777" w:rsidTr="0023628B">
      <w:trPr>
        <w:cantSplit/>
        <w:trHeight w:val="397"/>
      </w:trPr>
      <w:tc>
        <w:tcPr>
          <w:tcW w:w="1418" w:type="dxa"/>
          <w:shd w:val="clear" w:color="auto" w:fill="auto"/>
        </w:tcPr>
        <w:p w14:paraId="1F40208C" w14:textId="77777777" w:rsidR="00713A38" w:rsidRDefault="00713A38" w:rsidP="0023628B">
          <w:pPr>
            <w:pStyle w:val="Koptekst"/>
          </w:pPr>
        </w:p>
      </w:tc>
      <w:tc>
        <w:tcPr>
          <w:tcW w:w="10490" w:type="dxa"/>
          <w:shd w:val="clear" w:color="auto" w:fill="auto"/>
        </w:tcPr>
        <w:p w14:paraId="7A2D585F" w14:textId="77777777" w:rsidR="00713A38" w:rsidRDefault="00713A38" w:rsidP="0023628B">
          <w:pPr>
            <w:pStyle w:val="Koptekst"/>
          </w:pPr>
        </w:p>
      </w:tc>
    </w:tr>
    <w:tr w:rsidR="00713A38" w14:paraId="17C6985B" w14:textId="77777777" w:rsidTr="0023628B">
      <w:trPr>
        <w:cantSplit/>
        <w:trHeight w:hRule="exact" w:val="737"/>
      </w:trPr>
      <w:tc>
        <w:tcPr>
          <w:tcW w:w="1418" w:type="dxa"/>
          <w:shd w:val="clear" w:color="auto" w:fill="auto"/>
        </w:tcPr>
        <w:p w14:paraId="0F41F9C0" w14:textId="77777777" w:rsidR="00713A38" w:rsidRDefault="00713A38" w:rsidP="0023628B">
          <w:pPr>
            <w:pStyle w:val="Koptekst"/>
          </w:pPr>
        </w:p>
      </w:tc>
      <w:tc>
        <w:tcPr>
          <w:tcW w:w="10490" w:type="dxa"/>
          <w:shd w:val="clear" w:color="auto" w:fill="auto"/>
        </w:tcPr>
        <w:p w14:paraId="7116EE73" w14:textId="77777777" w:rsidR="00713A38" w:rsidRDefault="00713A38" w:rsidP="0023628B">
          <w:pPr>
            <w:pStyle w:val="Koptekst"/>
          </w:pPr>
        </w:p>
      </w:tc>
    </w:tr>
  </w:tbl>
  <w:p w14:paraId="38CFA829" w14:textId="77777777" w:rsidR="00713A38" w:rsidRDefault="00713A3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Y="1"/>
      <w:tblW w:w="11907" w:type="dxa"/>
      <w:tblLayout w:type="fixed"/>
      <w:tblCellMar>
        <w:left w:w="0" w:type="dxa"/>
        <w:right w:w="0" w:type="dxa"/>
      </w:tblCellMar>
      <w:tblLook w:val="04A0" w:firstRow="1" w:lastRow="0" w:firstColumn="1" w:lastColumn="0" w:noHBand="0" w:noVBand="1"/>
    </w:tblPr>
    <w:tblGrid>
      <w:gridCol w:w="1144"/>
      <w:gridCol w:w="10763"/>
    </w:tblGrid>
    <w:tr w:rsidR="00713A38" w14:paraId="13D7C135" w14:textId="77777777" w:rsidTr="002D1748">
      <w:trPr>
        <w:trHeight w:hRule="exact" w:val="340"/>
      </w:trPr>
      <w:tc>
        <w:tcPr>
          <w:tcW w:w="1144" w:type="dxa"/>
          <w:shd w:val="clear" w:color="auto" w:fill="auto"/>
        </w:tcPr>
        <w:p w14:paraId="7CAC7A41" w14:textId="77777777" w:rsidR="00713A38" w:rsidRDefault="00713A38" w:rsidP="002D1748">
          <w:pPr>
            <w:pStyle w:val="Kenmerk"/>
          </w:pPr>
        </w:p>
      </w:tc>
      <w:tc>
        <w:tcPr>
          <w:tcW w:w="10763" w:type="dxa"/>
          <w:shd w:val="clear" w:color="auto" w:fill="auto"/>
        </w:tcPr>
        <w:p w14:paraId="7FDB1C40" w14:textId="77777777" w:rsidR="00713A38" w:rsidRDefault="00713A38" w:rsidP="002D1748">
          <w:pPr>
            <w:pStyle w:val="Kenmerk"/>
          </w:pPr>
        </w:p>
      </w:tc>
    </w:tr>
  </w:tbl>
  <w:p w14:paraId="571BCEC4" w14:textId="77777777" w:rsidR="00713A38" w:rsidRDefault="00713A3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F28D72"/>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9F98094E"/>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AE3811B8"/>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E3833A4"/>
    <w:multiLevelType w:val="hybridMultilevel"/>
    <w:tmpl w:val="AAF06616"/>
    <w:lvl w:ilvl="0" w:tplc="04130001">
      <w:start w:val="1"/>
      <w:numFmt w:val="bullet"/>
      <w:lvlText w:val=""/>
      <w:lvlJc w:val="left"/>
      <w:pPr>
        <w:ind w:left="-384" w:hanging="360"/>
      </w:pPr>
      <w:rPr>
        <w:rFonts w:ascii="Symbol" w:hAnsi="Symbol" w:hint="default"/>
      </w:rPr>
    </w:lvl>
    <w:lvl w:ilvl="1" w:tplc="04130003">
      <w:start w:val="1"/>
      <w:numFmt w:val="bullet"/>
      <w:lvlText w:val="o"/>
      <w:lvlJc w:val="left"/>
      <w:pPr>
        <w:ind w:left="336" w:hanging="360"/>
      </w:pPr>
      <w:rPr>
        <w:rFonts w:ascii="Courier New" w:hAnsi="Courier New" w:cs="Courier New" w:hint="default"/>
      </w:rPr>
    </w:lvl>
    <w:lvl w:ilvl="2" w:tplc="04130001">
      <w:start w:val="1"/>
      <w:numFmt w:val="bullet"/>
      <w:lvlText w:val=""/>
      <w:lvlJc w:val="left"/>
      <w:pPr>
        <w:ind w:left="1056" w:hanging="360"/>
      </w:pPr>
      <w:rPr>
        <w:rFonts w:ascii="Symbol" w:hAnsi="Symbol" w:hint="default"/>
      </w:rPr>
    </w:lvl>
    <w:lvl w:ilvl="3" w:tplc="04130001" w:tentative="1">
      <w:start w:val="1"/>
      <w:numFmt w:val="bullet"/>
      <w:lvlText w:val=""/>
      <w:lvlJc w:val="left"/>
      <w:pPr>
        <w:ind w:left="1776" w:hanging="360"/>
      </w:pPr>
      <w:rPr>
        <w:rFonts w:ascii="Symbol" w:hAnsi="Symbol" w:hint="default"/>
      </w:rPr>
    </w:lvl>
    <w:lvl w:ilvl="4" w:tplc="04130003" w:tentative="1">
      <w:start w:val="1"/>
      <w:numFmt w:val="bullet"/>
      <w:lvlText w:val="o"/>
      <w:lvlJc w:val="left"/>
      <w:pPr>
        <w:ind w:left="2496" w:hanging="360"/>
      </w:pPr>
      <w:rPr>
        <w:rFonts w:ascii="Courier New" w:hAnsi="Courier New" w:cs="Courier New" w:hint="default"/>
      </w:rPr>
    </w:lvl>
    <w:lvl w:ilvl="5" w:tplc="04130005" w:tentative="1">
      <w:start w:val="1"/>
      <w:numFmt w:val="bullet"/>
      <w:lvlText w:val=""/>
      <w:lvlJc w:val="left"/>
      <w:pPr>
        <w:ind w:left="3216" w:hanging="360"/>
      </w:pPr>
      <w:rPr>
        <w:rFonts w:ascii="Wingdings" w:hAnsi="Wingdings" w:hint="default"/>
      </w:rPr>
    </w:lvl>
    <w:lvl w:ilvl="6" w:tplc="04130001" w:tentative="1">
      <w:start w:val="1"/>
      <w:numFmt w:val="bullet"/>
      <w:lvlText w:val=""/>
      <w:lvlJc w:val="left"/>
      <w:pPr>
        <w:ind w:left="3936" w:hanging="360"/>
      </w:pPr>
      <w:rPr>
        <w:rFonts w:ascii="Symbol" w:hAnsi="Symbol" w:hint="default"/>
      </w:rPr>
    </w:lvl>
    <w:lvl w:ilvl="7" w:tplc="04130003" w:tentative="1">
      <w:start w:val="1"/>
      <w:numFmt w:val="bullet"/>
      <w:lvlText w:val="o"/>
      <w:lvlJc w:val="left"/>
      <w:pPr>
        <w:ind w:left="4656" w:hanging="360"/>
      </w:pPr>
      <w:rPr>
        <w:rFonts w:ascii="Courier New" w:hAnsi="Courier New" w:cs="Courier New" w:hint="default"/>
      </w:rPr>
    </w:lvl>
    <w:lvl w:ilvl="8" w:tplc="04130005" w:tentative="1">
      <w:start w:val="1"/>
      <w:numFmt w:val="bullet"/>
      <w:lvlText w:val=""/>
      <w:lvlJc w:val="left"/>
      <w:pPr>
        <w:ind w:left="5376" w:hanging="360"/>
      </w:pPr>
      <w:rPr>
        <w:rFonts w:ascii="Wingdings" w:hAnsi="Wingdings" w:hint="default"/>
      </w:rPr>
    </w:lvl>
  </w:abstractNum>
  <w:abstractNum w:abstractNumId="4" w15:restartNumberingAfterBreak="0">
    <w:nsid w:val="39BC1D90"/>
    <w:multiLevelType w:val="multilevel"/>
    <w:tmpl w:val="94D40DC2"/>
    <w:lvl w:ilvl="0">
      <w:start w:val="1"/>
      <w:numFmt w:val="decimal"/>
      <w:lvlText w:val="%1"/>
      <w:lvlJc w:val="left"/>
      <w:pPr>
        <w:tabs>
          <w:tab w:val="num" w:pos="357"/>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304"/>
        </w:tabs>
        <w:ind w:left="1304" w:hanging="58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5" w15:restartNumberingAfterBreak="0">
    <w:nsid w:val="3C030EDB"/>
    <w:multiLevelType w:val="hybridMultilevel"/>
    <w:tmpl w:val="9112F184"/>
    <w:lvl w:ilvl="0" w:tplc="8C0AFE64">
      <w:start w:val="1"/>
      <w:numFmt w:val="decimal"/>
      <w:pStyle w:val="lijstopsommingnummering"/>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3C775017"/>
    <w:multiLevelType w:val="multilevel"/>
    <w:tmpl w:val="399A54C0"/>
    <w:lvl w:ilvl="0">
      <w:start w:val="1"/>
      <w:numFmt w:val="decimal"/>
      <w:pStyle w:val="Kop1"/>
      <w:lvlText w:val="%1."/>
      <w:lvlJc w:val="left"/>
      <w:pPr>
        <w:tabs>
          <w:tab w:val="num" w:pos="1462"/>
        </w:tabs>
        <w:ind w:left="1462" w:hanging="1320"/>
      </w:pPr>
      <w:rPr>
        <w:rFonts w:hint="default"/>
        <w:b/>
        <w:i w:val="0"/>
        <w:sz w:val="32"/>
        <w:szCs w:val="44"/>
      </w:rPr>
    </w:lvl>
    <w:lvl w:ilvl="1">
      <w:start w:val="1"/>
      <w:numFmt w:val="decimal"/>
      <w:pStyle w:val="Kop2"/>
      <w:lvlText w:val="%1.%2"/>
      <w:lvlJc w:val="left"/>
      <w:pPr>
        <w:tabs>
          <w:tab w:val="num" w:pos="1462"/>
        </w:tabs>
        <w:ind w:left="1462" w:hanging="13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Kop3"/>
      <w:lvlText w:val="%1.%2.%3"/>
      <w:lvlJc w:val="left"/>
      <w:pPr>
        <w:tabs>
          <w:tab w:val="num" w:pos="1462"/>
        </w:tabs>
        <w:ind w:left="1462" w:hanging="1320"/>
      </w:pPr>
      <w:rPr>
        <w:rFonts w:ascii="Arial" w:hAnsi="Arial" w:hint="default"/>
        <w:b/>
        <w:i w:val="0"/>
        <w:sz w:val="22"/>
        <w:szCs w:val="22"/>
      </w:rPr>
    </w:lvl>
    <w:lvl w:ilvl="3">
      <w:start w:val="1"/>
      <w:numFmt w:val="decimal"/>
      <w:lvlText w:val="%1.%2.%3.%4."/>
      <w:lvlJc w:val="left"/>
      <w:pPr>
        <w:tabs>
          <w:tab w:val="num" w:pos="3862"/>
        </w:tabs>
        <w:ind w:left="3430" w:hanging="648"/>
      </w:pPr>
      <w:rPr>
        <w:rFonts w:hint="default"/>
      </w:rPr>
    </w:lvl>
    <w:lvl w:ilvl="4">
      <w:start w:val="1"/>
      <w:numFmt w:val="decimal"/>
      <w:lvlText w:val="%1.%2.%3.%4.%5."/>
      <w:lvlJc w:val="left"/>
      <w:pPr>
        <w:tabs>
          <w:tab w:val="num" w:pos="4222"/>
        </w:tabs>
        <w:ind w:left="3934" w:hanging="792"/>
      </w:pPr>
      <w:rPr>
        <w:rFonts w:hint="default"/>
      </w:rPr>
    </w:lvl>
    <w:lvl w:ilvl="5">
      <w:start w:val="1"/>
      <w:numFmt w:val="decimal"/>
      <w:lvlText w:val="%1.%2.%3.%4.%5.%6."/>
      <w:lvlJc w:val="left"/>
      <w:pPr>
        <w:tabs>
          <w:tab w:val="num" w:pos="4942"/>
        </w:tabs>
        <w:ind w:left="4438" w:hanging="936"/>
      </w:pPr>
      <w:rPr>
        <w:rFonts w:hint="default"/>
      </w:rPr>
    </w:lvl>
    <w:lvl w:ilvl="6">
      <w:start w:val="1"/>
      <w:numFmt w:val="decimal"/>
      <w:lvlText w:val="%1.%2.%3.%4.%5.%6.%7."/>
      <w:lvlJc w:val="left"/>
      <w:pPr>
        <w:tabs>
          <w:tab w:val="num" w:pos="5302"/>
        </w:tabs>
        <w:ind w:left="4942" w:hanging="1080"/>
      </w:pPr>
      <w:rPr>
        <w:rFonts w:hint="default"/>
      </w:rPr>
    </w:lvl>
    <w:lvl w:ilvl="7">
      <w:start w:val="1"/>
      <w:numFmt w:val="decimal"/>
      <w:lvlText w:val="%1.%2.%3.%4.%5.%6.%7.%8."/>
      <w:lvlJc w:val="left"/>
      <w:pPr>
        <w:tabs>
          <w:tab w:val="num" w:pos="6022"/>
        </w:tabs>
        <w:ind w:left="5446" w:hanging="1224"/>
      </w:pPr>
      <w:rPr>
        <w:rFonts w:hint="default"/>
      </w:rPr>
    </w:lvl>
    <w:lvl w:ilvl="8">
      <w:start w:val="1"/>
      <w:numFmt w:val="decimal"/>
      <w:lvlText w:val="%1.%2.%3.%4.%5.%6.%7.%8.%9."/>
      <w:lvlJc w:val="left"/>
      <w:pPr>
        <w:tabs>
          <w:tab w:val="num" w:pos="6382"/>
        </w:tabs>
        <w:ind w:left="6022" w:hanging="1440"/>
      </w:pPr>
      <w:rPr>
        <w:rFonts w:hint="default"/>
      </w:rPr>
    </w:lvl>
  </w:abstractNum>
  <w:abstractNum w:abstractNumId="7" w15:restartNumberingAfterBreak="0">
    <w:nsid w:val="3E835929"/>
    <w:multiLevelType w:val="hybridMultilevel"/>
    <w:tmpl w:val="8E700548"/>
    <w:lvl w:ilvl="0" w:tplc="437EA034">
      <w:start w:val="3"/>
      <w:numFmt w:val="bullet"/>
      <w:lvlText w:val="-"/>
      <w:lvlJc w:val="left"/>
      <w:pPr>
        <w:ind w:left="720" w:hanging="360"/>
      </w:pPr>
      <w:rPr>
        <w:rFonts w:ascii="Verdana" w:eastAsia="Times New Roman" w:hAnsi="Verdana"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44D60F65"/>
    <w:multiLevelType w:val="hybridMultilevel"/>
    <w:tmpl w:val="9A5E78F8"/>
    <w:lvl w:ilvl="0" w:tplc="04130001">
      <w:start w:val="1"/>
      <w:numFmt w:val="bullet"/>
      <w:lvlText w:val=""/>
      <w:lvlJc w:val="left"/>
      <w:pPr>
        <w:ind w:left="720" w:hanging="360"/>
      </w:pPr>
      <w:rPr>
        <w:rFonts w:ascii="Symbol" w:hAnsi="Symbol" w:hint="default"/>
      </w:rPr>
    </w:lvl>
    <w:lvl w:ilvl="1" w:tplc="2266FC42">
      <w:numFmt w:val="bullet"/>
      <w:lvlText w:val="•"/>
      <w:lvlJc w:val="left"/>
      <w:pPr>
        <w:ind w:left="1800" w:hanging="720"/>
      </w:pPr>
      <w:rPr>
        <w:rFonts w:ascii="Arial" w:eastAsia="Times New Roman" w:hAnsi="Arial" w:cs="Aria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46893DC9"/>
    <w:multiLevelType w:val="hybridMultilevel"/>
    <w:tmpl w:val="0A0CD69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48580A6F"/>
    <w:multiLevelType w:val="hybridMultilevel"/>
    <w:tmpl w:val="CFF2155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73E0251C"/>
    <w:multiLevelType w:val="hybridMultilevel"/>
    <w:tmpl w:val="9E18A1E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646591229">
    <w:abstractNumId w:val="2"/>
  </w:num>
  <w:num w:numId="2" w16cid:durableId="749960585">
    <w:abstractNumId w:val="1"/>
  </w:num>
  <w:num w:numId="3" w16cid:durableId="1866822855">
    <w:abstractNumId w:val="0"/>
  </w:num>
  <w:num w:numId="4" w16cid:durableId="2064476998">
    <w:abstractNumId w:val="4"/>
  </w:num>
  <w:num w:numId="5" w16cid:durableId="1446657290">
    <w:abstractNumId w:val="6"/>
  </w:num>
  <w:num w:numId="6" w16cid:durableId="1691636389">
    <w:abstractNumId w:val="6"/>
  </w:num>
  <w:num w:numId="7" w16cid:durableId="2035374399">
    <w:abstractNumId w:val="6"/>
  </w:num>
  <w:num w:numId="8" w16cid:durableId="1859781232">
    <w:abstractNumId w:val="6"/>
  </w:num>
  <w:num w:numId="9" w16cid:durableId="1346976787">
    <w:abstractNumId w:val="5"/>
  </w:num>
  <w:num w:numId="10" w16cid:durableId="258564608">
    <w:abstractNumId w:val="5"/>
  </w:num>
  <w:num w:numId="11" w16cid:durableId="1578636786">
    <w:abstractNumId w:val="6"/>
  </w:num>
  <w:num w:numId="12" w16cid:durableId="928538203">
    <w:abstractNumId w:val="6"/>
  </w:num>
  <w:num w:numId="13" w16cid:durableId="541790750">
    <w:abstractNumId w:val="6"/>
  </w:num>
  <w:num w:numId="14" w16cid:durableId="766734690">
    <w:abstractNumId w:val="9"/>
  </w:num>
  <w:num w:numId="15" w16cid:durableId="64229845">
    <w:abstractNumId w:val="11"/>
  </w:num>
  <w:num w:numId="16" w16cid:durableId="219632987">
    <w:abstractNumId w:val="8"/>
  </w:num>
  <w:num w:numId="17" w16cid:durableId="1523014306">
    <w:abstractNumId w:val="10"/>
  </w:num>
  <w:num w:numId="18" w16cid:durableId="1007750871">
    <w:abstractNumId w:val="7"/>
  </w:num>
  <w:num w:numId="19" w16cid:durableId="1340042333">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1DF"/>
    <w:rsid w:val="000221F4"/>
    <w:rsid w:val="00022A76"/>
    <w:rsid w:val="00033207"/>
    <w:rsid w:val="00037EEC"/>
    <w:rsid w:val="00045278"/>
    <w:rsid w:val="000551AA"/>
    <w:rsid w:val="00062E5C"/>
    <w:rsid w:val="000652D2"/>
    <w:rsid w:val="000700FE"/>
    <w:rsid w:val="00072E01"/>
    <w:rsid w:val="00081E8B"/>
    <w:rsid w:val="000850CE"/>
    <w:rsid w:val="00087F8F"/>
    <w:rsid w:val="000A7541"/>
    <w:rsid w:val="000B0647"/>
    <w:rsid w:val="000D2944"/>
    <w:rsid w:val="000D7F29"/>
    <w:rsid w:val="000E732A"/>
    <w:rsid w:val="000F2D4E"/>
    <w:rsid w:val="000F5E05"/>
    <w:rsid w:val="000F5F8B"/>
    <w:rsid w:val="000F728F"/>
    <w:rsid w:val="00101DFF"/>
    <w:rsid w:val="00117565"/>
    <w:rsid w:val="00130C9A"/>
    <w:rsid w:val="00146ED6"/>
    <w:rsid w:val="00153860"/>
    <w:rsid w:val="00155D2D"/>
    <w:rsid w:val="001737AD"/>
    <w:rsid w:val="00193FA0"/>
    <w:rsid w:val="001A1C14"/>
    <w:rsid w:val="001B1F7E"/>
    <w:rsid w:val="001C0CF7"/>
    <w:rsid w:val="001C1D52"/>
    <w:rsid w:val="001C5E61"/>
    <w:rsid w:val="001D37BF"/>
    <w:rsid w:val="001D450F"/>
    <w:rsid w:val="001E2B72"/>
    <w:rsid w:val="001E2D3E"/>
    <w:rsid w:val="001F5E73"/>
    <w:rsid w:val="00222D71"/>
    <w:rsid w:val="002304A9"/>
    <w:rsid w:val="0023628B"/>
    <w:rsid w:val="002367F5"/>
    <w:rsid w:val="00245C63"/>
    <w:rsid w:val="002644B1"/>
    <w:rsid w:val="00270385"/>
    <w:rsid w:val="002936E3"/>
    <w:rsid w:val="00294087"/>
    <w:rsid w:val="002960F9"/>
    <w:rsid w:val="002A16DF"/>
    <w:rsid w:val="002C5B50"/>
    <w:rsid w:val="002D1748"/>
    <w:rsid w:val="002D2C9E"/>
    <w:rsid w:val="002D64B8"/>
    <w:rsid w:val="002E0806"/>
    <w:rsid w:val="002E1D90"/>
    <w:rsid w:val="002E48FD"/>
    <w:rsid w:val="002F4685"/>
    <w:rsid w:val="003018AB"/>
    <w:rsid w:val="00306417"/>
    <w:rsid w:val="00317079"/>
    <w:rsid w:val="00326D52"/>
    <w:rsid w:val="00336370"/>
    <w:rsid w:val="003369A3"/>
    <w:rsid w:val="00352E6E"/>
    <w:rsid w:val="00361DFD"/>
    <w:rsid w:val="00365634"/>
    <w:rsid w:val="00370A69"/>
    <w:rsid w:val="00373C81"/>
    <w:rsid w:val="003867FA"/>
    <w:rsid w:val="003A47C5"/>
    <w:rsid w:val="003A4A36"/>
    <w:rsid w:val="003C6E54"/>
    <w:rsid w:val="003D41C2"/>
    <w:rsid w:val="003D50FF"/>
    <w:rsid w:val="003E0A90"/>
    <w:rsid w:val="003F7D04"/>
    <w:rsid w:val="00404458"/>
    <w:rsid w:val="00413744"/>
    <w:rsid w:val="0042259D"/>
    <w:rsid w:val="004317A3"/>
    <w:rsid w:val="00444721"/>
    <w:rsid w:val="00454906"/>
    <w:rsid w:val="00464D2A"/>
    <w:rsid w:val="00471103"/>
    <w:rsid w:val="00477750"/>
    <w:rsid w:val="00481E2F"/>
    <w:rsid w:val="0049169D"/>
    <w:rsid w:val="004A2836"/>
    <w:rsid w:val="004D3989"/>
    <w:rsid w:val="004D7072"/>
    <w:rsid w:val="004D77AE"/>
    <w:rsid w:val="004E2F3F"/>
    <w:rsid w:val="004F2305"/>
    <w:rsid w:val="004F6E40"/>
    <w:rsid w:val="005220D0"/>
    <w:rsid w:val="00543508"/>
    <w:rsid w:val="00547595"/>
    <w:rsid w:val="005523B9"/>
    <w:rsid w:val="005576FD"/>
    <w:rsid w:val="00567F79"/>
    <w:rsid w:val="00573DEF"/>
    <w:rsid w:val="005769AD"/>
    <w:rsid w:val="00590899"/>
    <w:rsid w:val="00595803"/>
    <w:rsid w:val="00596C45"/>
    <w:rsid w:val="00597891"/>
    <w:rsid w:val="005A2C2A"/>
    <w:rsid w:val="005B1943"/>
    <w:rsid w:val="005B55E9"/>
    <w:rsid w:val="005B5D61"/>
    <w:rsid w:val="005B6D4C"/>
    <w:rsid w:val="005C1431"/>
    <w:rsid w:val="005D04E3"/>
    <w:rsid w:val="005D4605"/>
    <w:rsid w:val="005E6F62"/>
    <w:rsid w:val="006019E7"/>
    <w:rsid w:val="006029F6"/>
    <w:rsid w:val="0060382C"/>
    <w:rsid w:val="006114DD"/>
    <w:rsid w:val="00612F23"/>
    <w:rsid w:val="006139E7"/>
    <w:rsid w:val="006201DF"/>
    <w:rsid w:val="00620B6B"/>
    <w:rsid w:val="00625A55"/>
    <w:rsid w:val="006270D4"/>
    <w:rsid w:val="006445DE"/>
    <w:rsid w:val="00644793"/>
    <w:rsid w:val="006454D2"/>
    <w:rsid w:val="00657D34"/>
    <w:rsid w:val="00663D80"/>
    <w:rsid w:val="00665F82"/>
    <w:rsid w:val="0066705F"/>
    <w:rsid w:val="00683768"/>
    <w:rsid w:val="006A2C80"/>
    <w:rsid w:val="006C6A67"/>
    <w:rsid w:val="006D7C68"/>
    <w:rsid w:val="006D7F5E"/>
    <w:rsid w:val="006E0C48"/>
    <w:rsid w:val="006E3FE1"/>
    <w:rsid w:val="00704C08"/>
    <w:rsid w:val="00713A38"/>
    <w:rsid w:val="00715C0F"/>
    <w:rsid w:val="00721482"/>
    <w:rsid w:val="00752E48"/>
    <w:rsid w:val="00780498"/>
    <w:rsid w:val="00781755"/>
    <w:rsid w:val="007825BE"/>
    <w:rsid w:val="007839C9"/>
    <w:rsid w:val="007D21F3"/>
    <w:rsid w:val="007D4666"/>
    <w:rsid w:val="00815F61"/>
    <w:rsid w:val="00816AF9"/>
    <w:rsid w:val="008320BC"/>
    <w:rsid w:val="0084090D"/>
    <w:rsid w:val="00844BEB"/>
    <w:rsid w:val="00851215"/>
    <w:rsid w:val="0085611E"/>
    <w:rsid w:val="00865FD3"/>
    <w:rsid w:val="008702E6"/>
    <w:rsid w:val="008760CE"/>
    <w:rsid w:val="0088501C"/>
    <w:rsid w:val="008A09B5"/>
    <w:rsid w:val="008A0A7D"/>
    <w:rsid w:val="008A2A3E"/>
    <w:rsid w:val="008A75F1"/>
    <w:rsid w:val="008B72ED"/>
    <w:rsid w:val="008D33C4"/>
    <w:rsid w:val="008D4C91"/>
    <w:rsid w:val="008E2206"/>
    <w:rsid w:val="008E4279"/>
    <w:rsid w:val="00905574"/>
    <w:rsid w:val="00907863"/>
    <w:rsid w:val="00911E57"/>
    <w:rsid w:val="00923CEE"/>
    <w:rsid w:val="009246DA"/>
    <w:rsid w:val="00926422"/>
    <w:rsid w:val="00927C38"/>
    <w:rsid w:val="009307EF"/>
    <w:rsid w:val="00930C49"/>
    <w:rsid w:val="009325FB"/>
    <w:rsid w:val="009742A8"/>
    <w:rsid w:val="00982DBD"/>
    <w:rsid w:val="00993528"/>
    <w:rsid w:val="009A0D2B"/>
    <w:rsid w:val="009B05FE"/>
    <w:rsid w:val="009B5BA2"/>
    <w:rsid w:val="009C3894"/>
    <w:rsid w:val="009C5116"/>
    <w:rsid w:val="009C72F0"/>
    <w:rsid w:val="009D102C"/>
    <w:rsid w:val="009F1BCA"/>
    <w:rsid w:val="009F6175"/>
    <w:rsid w:val="009F73A7"/>
    <w:rsid w:val="00A15FFA"/>
    <w:rsid w:val="00A1688D"/>
    <w:rsid w:val="00A20FF7"/>
    <w:rsid w:val="00A24E83"/>
    <w:rsid w:val="00A254C8"/>
    <w:rsid w:val="00A323A8"/>
    <w:rsid w:val="00A34A14"/>
    <w:rsid w:val="00A41FBE"/>
    <w:rsid w:val="00A53B15"/>
    <w:rsid w:val="00A55EEA"/>
    <w:rsid w:val="00A56C97"/>
    <w:rsid w:val="00A67F78"/>
    <w:rsid w:val="00A7620C"/>
    <w:rsid w:val="00A77031"/>
    <w:rsid w:val="00A84B5A"/>
    <w:rsid w:val="00A96A06"/>
    <w:rsid w:val="00AA38FE"/>
    <w:rsid w:val="00AA4740"/>
    <w:rsid w:val="00AB1918"/>
    <w:rsid w:val="00AD3DF5"/>
    <w:rsid w:val="00AD5166"/>
    <w:rsid w:val="00AF1471"/>
    <w:rsid w:val="00AF48F9"/>
    <w:rsid w:val="00AF4AE5"/>
    <w:rsid w:val="00AF5E7E"/>
    <w:rsid w:val="00B13A1B"/>
    <w:rsid w:val="00B13B6E"/>
    <w:rsid w:val="00B235C9"/>
    <w:rsid w:val="00B4408E"/>
    <w:rsid w:val="00B47772"/>
    <w:rsid w:val="00B550B9"/>
    <w:rsid w:val="00B63FDD"/>
    <w:rsid w:val="00B731E4"/>
    <w:rsid w:val="00B77818"/>
    <w:rsid w:val="00B80EC3"/>
    <w:rsid w:val="00B8655F"/>
    <w:rsid w:val="00BA51C5"/>
    <w:rsid w:val="00BA6D84"/>
    <w:rsid w:val="00BB05EC"/>
    <w:rsid w:val="00BB1CB3"/>
    <w:rsid w:val="00BC2211"/>
    <w:rsid w:val="00BC3ADA"/>
    <w:rsid w:val="00BE1D31"/>
    <w:rsid w:val="00BF0858"/>
    <w:rsid w:val="00BF624E"/>
    <w:rsid w:val="00BF63CE"/>
    <w:rsid w:val="00C0637C"/>
    <w:rsid w:val="00C10DA1"/>
    <w:rsid w:val="00C14108"/>
    <w:rsid w:val="00C24684"/>
    <w:rsid w:val="00C32970"/>
    <w:rsid w:val="00C42533"/>
    <w:rsid w:val="00C612F9"/>
    <w:rsid w:val="00C72425"/>
    <w:rsid w:val="00C7485B"/>
    <w:rsid w:val="00C801A1"/>
    <w:rsid w:val="00CA14F4"/>
    <w:rsid w:val="00CC406D"/>
    <w:rsid w:val="00CD68B2"/>
    <w:rsid w:val="00CF713E"/>
    <w:rsid w:val="00D05FC7"/>
    <w:rsid w:val="00D17E42"/>
    <w:rsid w:val="00D204EA"/>
    <w:rsid w:val="00D36EFC"/>
    <w:rsid w:val="00D40560"/>
    <w:rsid w:val="00D4268A"/>
    <w:rsid w:val="00D54DEA"/>
    <w:rsid w:val="00D57B19"/>
    <w:rsid w:val="00D66AC8"/>
    <w:rsid w:val="00D7383D"/>
    <w:rsid w:val="00D8453C"/>
    <w:rsid w:val="00DA7EF0"/>
    <w:rsid w:val="00DC210E"/>
    <w:rsid w:val="00DC3AD8"/>
    <w:rsid w:val="00DC7A91"/>
    <w:rsid w:val="00DD07BD"/>
    <w:rsid w:val="00DD1C06"/>
    <w:rsid w:val="00DF40DE"/>
    <w:rsid w:val="00E43FBB"/>
    <w:rsid w:val="00E475A5"/>
    <w:rsid w:val="00E70C32"/>
    <w:rsid w:val="00E83488"/>
    <w:rsid w:val="00E9456E"/>
    <w:rsid w:val="00EA3981"/>
    <w:rsid w:val="00EC3AD8"/>
    <w:rsid w:val="00ED3122"/>
    <w:rsid w:val="00ED3DEB"/>
    <w:rsid w:val="00ED6943"/>
    <w:rsid w:val="00EE170C"/>
    <w:rsid w:val="00EF3C2C"/>
    <w:rsid w:val="00F02071"/>
    <w:rsid w:val="00F10F4C"/>
    <w:rsid w:val="00F12D09"/>
    <w:rsid w:val="00F23CC1"/>
    <w:rsid w:val="00F26C6A"/>
    <w:rsid w:val="00F349BD"/>
    <w:rsid w:val="00F46E1D"/>
    <w:rsid w:val="00F524CB"/>
    <w:rsid w:val="00F66B2D"/>
    <w:rsid w:val="00F70DCF"/>
    <w:rsid w:val="00F860AD"/>
    <w:rsid w:val="00F92976"/>
    <w:rsid w:val="00F97258"/>
    <w:rsid w:val="00FA5214"/>
    <w:rsid w:val="00FA6B78"/>
    <w:rsid w:val="00FB621E"/>
    <w:rsid w:val="00FC09FE"/>
    <w:rsid w:val="00FC7A75"/>
    <w:rsid w:val="00FD4F45"/>
    <w:rsid w:val="00FF499E"/>
    <w:rsid w:val="0CA62845"/>
    <w:rsid w:val="1CA3CF6C"/>
    <w:rsid w:val="25DC1BB5"/>
    <w:rsid w:val="30FD57B7"/>
    <w:rsid w:val="354DEB56"/>
    <w:rsid w:val="3B76D078"/>
    <w:rsid w:val="3F02B82A"/>
    <w:rsid w:val="4073BC5B"/>
    <w:rsid w:val="47BCD6E1"/>
    <w:rsid w:val="494282EA"/>
    <w:rsid w:val="4FDB6339"/>
    <w:rsid w:val="5C98DB0A"/>
    <w:rsid w:val="60733920"/>
    <w:rsid w:val="6CDF5A23"/>
    <w:rsid w:val="7687BDC3"/>
    <w:rsid w:val="77D6EFB8"/>
    <w:rsid w:val="7A10467E"/>
  </w:rsids>
  <m:mathPr>
    <m:mathFont m:val="Cambria Math"/>
    <m:brkBin m:val="before"/>
    <m:brkBinSub m:val="--"/>
    <m:smallFrac m:val="0"/>
    <m:dispDef/>
    <m:lMargin m:val="0"/>
    <m:rMargin m:val="0"/>
    <m:defJc m:val="centerGroup"/>
    <m:wrapIndent m:val="1440"/>
    <m:intLim m:val="subSup"/>
    <m:naryLim m:val="undOvr"/>
  </m:mathPr>
  <w:themeFontLang w:val="nl-NL"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61C995"/>
  <w15:chartTrackingRefBased/>
  <w15:docId w15:val="{92955D9A-B183-4AE3-AE3F-32F90A3D9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Standaard tekst"/>
    <w:qFormat/>
    <w:rsid w:val="006139E7"/>
    <w:pPr>
      <w:spacing w:line="360" w:lineRule="auto"/>
    </w:pPr>
    <w:rPr>
      <w:rFonts w:ascii="Arial" w:hAnsi="Arial"/>
      <w:lang w:eastAsia="en-US"/>
    </w:rPr>
  </w:style>
  <w:style w:type="paragraph" w:styleId="Kop1">
    <w:name w:val="heading 1"/>
    <w:aliases w:val="Heading 1 met nummering"/>
    <w:basedOn w:val="Standaard"/>
    <w:next w:val="Standaard"/>
    <w:link w:val="Kop1Char"/>
    <w:qFormat/>
    <w:rsid w:val="006139E7"/>
    <w:pPr>
      <w:keepNext/>
      <w:numPr>
        <w:numId w:val="13"/>
      </w:numPr>
      <w:spacing w:before="360"/>
      <w:outlineLvl w:val="0"/>
    </w:pPr>
    <w:rPr>
      <w:b/>
      <w:color w:val="0076A8"/>
      <w:sz w:val="32"/>
      <w:szCs w:val="32"/>
    </w:rPr>
  </w:style>
  <w:style w:type="paragraph" w:styleId="Kop2">
    <w:name w:val="heading 2"/>
    <w:aliases w:val="Heading 2 met nummering"/>
    <w:basedOn w:val="Kop1"/>
    <w:next w:val="Standaard"/>
    <w:link w:val="Kop2Char"/>
    <w:qFormat/>
    <w:rsid w:val="008A0A7D"/>
    <w:pPr>
      <w:numPr>
        <w:ilvl w:val="1"/>
      </w:numPr>
      <w:outlineLvl w:val="1"/>
    </w:pPr>
    <w:rPr>
      <w:sz w:val="26"/>
    </w:rPr>
  </w:style>
  <w:style w:type="paragraph" w:styleId="Kop3">
    <w:name w:val="heading 3"/>
    <w:aliases w:val="Heading 3 met nummering"/>
    <w:basedOn w:val="Kop2"/>
    <w:next w:val="Standaard"/>
    <w:link w:val="Kop3Char"/>
    <w:qFormat/>
    <w:rsid w:val="006139E7"/>
    <w:pPr>
      <w:numPr>
        <w:ilvl w:val="2"/>
      </w:numPr>
      <w:outlineLvl w:val="2"/>
    </w:pPr>
    <w:rPr>
      <w:sz w:val="24"/>
      <w:szCs w:val="22"/>
    </w:rPr>
  </w:style>
  <w:style w:type="paragraph" w:styleId="Kop4">
    <w:name w:val="heading 4"/>
    <w:basedOn w:val="Standaard"/>
    <w:next w:val="Standaard"/>
    <w:link w:val="Kop4Char"/>
    <w:semiHidden/>
    <w:unhideWhenUsed/>
    <w:qFormat/>
    <w:rsid w:val="00C612F9"/>
    <w:pPr>
      <w:keepNext/>
      <w:spacing w:before="240" w:after="60"/>
      <w:outlineLvl w:val="3"/>
    </w:pPr>
    <w:rPr>
      <w:rFonts w:ascii="Calibri" w:hAnsi="Calibri"/>
      <w:b/>
      <w:bCs/>
      <w:sz w:val="28"/>
      <w:szCs w:val="28"/>
    </w:rPr>
  </w:style>
  <w:style w:type="paragraph" w:styleId="Kop5">
    <w:name w:val="heading 5"/>
    <w:basedOn w:val="Standaard"/>
    <w:next w:val="Standaard"/>
    <w:link w:val="Kop5Char"/>
    <w:semiHidden/>
    <w:unhideWhenUsed/>
    <w:qFormat/>
    <w:rsid w:val="00C612F9"/>
    <w:pPr>
      <w:spacing w:before="240" w:after="60"/>
      <w:outlineLvl w:val="4"/>
    </w:pPr>
    <w:rPr>
      <w:rFonts w:ascii="Calibri" w:hAnsi="Calibri"/>
      <w:b/>
      <w:bCs/>
      <w:i/>
      <w:iCs/>
      <w:sz w:val="26"/>
      <w:szCs w:val="26"/>
    </w:rPr>
  </w:style>
  <w:style w:type="paragraph" w:styleId="Kop6">
    <w:name w:val="heading 6"/>
    <w:basedOn w:val="Standaard"/>
    <w:next w:val="Standaard"/>
    <w:link w:val="Kop6Char"/>
    <w:semiHidden/>
    <w:unhideWhenUsed/>
    <w:qFormat/>
    <w:rsid w:val="00C612F9"/>
    <w:pPr>
      <w:spacing w:before="240" w:after="60"/>
      <w:outlineLvl w:val="5"/>
    </w:pPr>
    <w:rPr>
      <w:rFonts w:ascii="Calibri" w:hAnsi="Calibri"/>
      <w:b/>
      <w:bCs/>
      <w:szCs w:val="22"/>
    </w:rPr>
  </w:style>
  <w:style w:type="paragraph" w:styleId="Kop7">
    <w:name w:val="heading 7"/>
    <w:basedOn w:val="Standaard"/>
    <w:next w:val="Standaard"/>
    <w:link w:val="Kop7Char"/>
    <w:semiHidden/>
    <w:unhideWhenUsed/>
    <w:qFormat/>
    <w:rsid w:val="00C612F9"/>
    <w:pPr>
      <w:spacing w:before="240" w:after="60"/>
      <w:outlineLvl w:val="6"/>
    </w:pPr>
    <w:rPr>
      <w:rFonts w:ascii="Calibri" w:hAnsi="Calibri"/>
      <w:sz w:val="24"/>
      <w:szCs w:val="24"/>
    </w:rPr>
  </w:style>
  <w:style w:type="paragraph" w:styleId="Kop8">
    <w:name w:val="heading 8"/>
    <w:basedOn w:val="Standaard"/>
    <w:next w:val="Standaard"/>
    <w:link w:val="Kop8Char"/>
    <w:semiHidden/>
    <w:unhideWhenUsed/>
    <w:qFormat/>
    <w:rsid w:val="00C612F9"/>
    <w:pPr>
      <w:spacing w:before="240" w:after="60"/>
      <w:outlineLvl w:val="7"/>
    </w:pPr>
    <w:rPr>
      <w:rFonts w:ascii="Calibri" w:hAnsi="Calibri"/>
      <w:i/>
      <w:iCs/>
      <w:sz w:val="24"/>
      <w:szCs w:val="24"/>
    </w:rPr>
  </w:style>
  <w:style w:type="paragraph" w:styleId="Kop9">
    <w:name w:val="heading 9"/>
    <w:basedOn w:val="Standaard"/>
    <w:next w:val="Standaard"/>
    <w:link w:val="Kop9Char"/>
    <w:semiHidden/>
    <w:unhideWhenUsed/>
    <w:qFormat/>
    <w:rsid w:val="00C612F9"/>
    <w:pPr>
      <w:spacing w:before="240" w:after="60"/>
      <w:outlineLvl w:val="8"/>
    </w:pPr>
    <w:rPr>
      <w:rFonts w:ascii="Cambria" w:hAnsi="Cambria"/>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BA6D84"/>
    <w:pPr>
      <w:tabs>
        <w:tab w:val="left" w:pos="709"/>
        <w:tab w:val="right" w:pos="9628"/>
      </w:tabs>
      <w:ind w:left="709" w:hanging="709"/>
    </w:pPr>
  </w:style>
  <w:style w:type="paragraph" w:styleId="Koptekst">
    <w:name w:val="header"/>
    <w:basedOn w:val="Standaard"/>
    <w:link w:val="KoptekstChar"/>
    <w:rsid w:val="00A254C8"/>
    <w:pPr>
      <w:tabs>
        <w:tab w:val="center" w:pos="4513"/>
        <w:tab w:val="right" w:pos="9026"/>
      </w:tabs>
    </w:pPr>
  </w:style>
  <w:style w:type="character" w:customStyle="1" w:styleId="KoptekstChar">
    <w:name w:val="Koptekst Char"/>
    <w:link w:val="Koptekst"/>
    <w:rsid w:val="00A254C8"/>
    <w:rPr>
      <w:rFonts w:ascii="Arial" w:hAnsi="Arial"/>
      <w:sz w:val="22"/>
      <w:lang w:eastAsia="en-US"/>
    </w:rPr>
  </w:style>
  <w:style w:type="paragraph" w:styleId="Voettekst">
    <w:name w:val="footer"/>
    <w:basedOn w:val="Standaard"/>
    <w:link w:val="VoettekstChar"/>
    <w:uiPriority w:val="99"/>
    <w:rsid w:val="00A254C8"/>
    <w:pPr>
      <w:tabs>
        <w:tab w:val="center" w:pos="4513"/>
        <w:tab w:val="right" w:pos="9026"/>
      </w:tabs>
    </w:pPr>
  </w:style>
  <w:style w:type="character" w:customStyle="1" w:styleId="VoettekstChar">
    <w:name w:val="Voettekst Char"/>
    <w:link w:val="Voettekst"/>
    <w:uiPriority w:val="99"/>
    <w:rsid w:val="00A254C8"/>
    <w:rPr>
      <w:rFonts w:ascii="Arial" w:hAnsi="Arial"/>
      <w:sz w:val="22"/>
      <w:lang w:eastAsia="en-US"/>
    </w:rPr>
  </w:style>
  <w:style w:type="table" w:styleId="Tabelraster">
    <w:name w:val="Table Grid"/>
    <w:basedOn w:val="Standaardtabel"/>
    <w:rsid w:val="00A25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tie">
    <w:name w:val="Referentie"/>
    <w:basedOn w:val="Standaard"/>
    <w:qFormat/>
    <w:rsid w:val="00BA6D84"/>
    <w:rPr>
      <w:sz w:val="16"/>
    </w:rPr>
  </w:style>
  <w:style w:type="paragraph" w:customStyle="1" w:styleId="Kenmerk">
    <w:name w:val="Kenmerk"/>
    <w:basedOn w:val="Standaard"/>
    <w:qFormat/>
    <w:rsid w:val="006139E7"/>
    <w:rPr>
      <w:i/>
    </w:rPr>
  </w:style>
  <w:style w:type="paragraph" w:customStyle="1" w:styleId="Referentietitel">
    <w:name w:val="Referentie titel"/>
    <w:basedOn w:val="Referentie"/>
    <w:qFormat/>
    <w:rsid w:val="006139E7"/>
    <w:rPr>
      <w:b/>
      <w:color w:val="0076A8"/>
      <w:lang w:val="en-US"/>
    </w:rPr>
  </w:style>
  <w:style w:type="character" w:customStyle="1" w:styleId="Kop1Char">
    <w:name w:val="Kop 1 Char"/>
    <w:aliases w:val="Heading 1 met nummering Char"/>
    <w:link w:val="Kop1"/>
    <w:rsid w:val="006139E7"/>
    <w:rPr>
      <w:rFonts w:ascii="Arial" w:hAnsi="Arial"/>
      <w:b/>
      <w:color w:val="0076A8"/>
      <w:sz w:val="32"/>
      <w:szCs w:val="32"/>
      <w:lang w:eastAsia="en-US"/>
    </w:rPr>
  </w:style>
  <w:style w:type="character" w:customStyle="1" w:styleId="Kop2Char">
    <w:name w:val="Kop 2 Char"/>
    <w:aliases w:val="Heading 2 met nummering Char"/>
    <w:link w:val="Kop2"/>
    <w:rsid w:val="008A0A7D"/>
    <w:rPr>
      <w:rFonts w:ascii="Arial" w:hAnsi="Arial"/>
      <w:b/>
      <w:color w:val="0076A8"/>
      <w:sz w:val="26"/>
      <w:szCs w:val="32"/>
      <w:lang w:eastAsia="en-US"/>
    </w:rPr>
  </w:style>
  <w:style w:type="character" w:customStyle="1" w:styleId="Kop3Char">
    <w:name w:val="Kop 3 Char"/>
    <w:aliases w:val="Heading 3 met nummering Char"/>
    <w:link w:val="Kop3"/>
    <w:rsid w:val="006139E7"/>
    <w:rPr>
      <w:rFonts w:ascii="Arial" w:hAnsi="Arial"/>
      <w:b/>
      <w:color w:val="0076A8"/>
      <w:sz w:val="24"/>
      <w:szCs w:val="22"/>
      <w:lang w:eastAsia="en-US"/>
    </w:rPr>
  </w:style>
  <w:style w:type="character" w:customStyle="1" w:styleId="Kop4Char">
    <w:name w:val="Kop 4 Char"/>
    <w:link w:val="Kop4"/>
    <w:semiHidden/>
    <w:rsid w:val="00C612F9"/>
    <w:rPr>
      <w:rFonts w:ascii="Calibri" w:eastAsia="Times New Roman" w:hAnsi="Calibri" w:cs="Times New Roman"/>
      <w:b/>
      <w:bCs/>
      <w:sz w:val="28"/>
      <w:szCs w:val="28"/>
    </w:rPr>
  </w:style>
  <w:style w:type="character" w:customStyle="1" w:styleId="Kop5Char">
    <w:name w:val="Kop 5 Char"/>
    <w:link w:val="Kop5"/>
    <w:semiHidden/>
    <w:rsid w:val="00C612F9"/>
    <w:rPr>
      <w:rFonts w:ascii="Calibri" w:eastAsia="Times New Roman" w:hAnsi="Calibri" w:cs="Times New Roman"/>
      <w:b/>
      <w:bCs/>
      <w:i/>
      <w:iCs/>
      <w:sz w:val="26"/>
      <w:szCs w:val="26"/>
    </w:rPr>
  </w:style>
  <w:style w:type="character" w:customStyle="1" w:styleId="Kop6Char">
    <w:name w:val="Kop 6 Char"/>
    <w:link w:val="Kop6"/>
    <w:semiHidden/>
    <w:rsid w:val="00C612F9"/>
    <w:rPr>
      <w:rFonts w:ascii="Calibri" w:eastAsia="Times New Roman" w:hAnsi="Calibri" w:cs="Times New Roman"/>
      <w:b/>
      <w:bCs/>
      <w:sz w:val="22"/>
      <w:szCs w:val="22"/>
    </w:rPr>
  </w:style>
  <w:style w:type="character" w:customStyle="1" w:styleId="Kop7Char">
    <w:name w:val="Kop 7 Char"/>
    <w:link w:val="Kop7"/>
    <w:semiHidden/>
    <w:rsid w:val="00C612F9"/>
    <w:rPr>
      <w:rFonts w:ascii="Calibri" w:eastAsia="Times New Roman" w:hAnsi="Calibri" w:cs="Times New Roman"/>
      <w:sz w:val="24"/>
      <w:szCs w:val="24"/>
    </w:rPr>
  </w:style>
  <w:style w:type="character" w:customStyle="1" w:styleId="Kop8Char">
    <w:name w:val="Kop 8 Char"/>
    <w:link w:val="Kop8"/>
    <w:semiHidden/>
    <w:rsid w:val="00C612F9"/>
    <w:rPr>
      <w:rFonts w:ascii="Calibri" w:eastAsia="Times New Roman" w:hAnsi="Calibri" w:cs="Times New Roman"/>
      <w:i/>
      <w:iCs/>
      <w:sz w:val="24"/>
      <w:szCs w:val="24"/>
    </w:rPr>
  </w:style>
  <w:style w:type="character" w:customStyle="1" w:styleId="Kop9Char">
    <w:name w:val="Kop 9 Char"/>
    <w:link w:val="Kop9"/>
    <w:semiHidden/>
    <w:rsid w:val="00C612F9"/>
    <w:rPr>
      <w:rFonts w:ascii="Cambria" w:eastAsia="Times New Roman" w:hAnsi="Cambria" w:cs="Times New Roman"/>
      <w:sz w:val="22"/>
      <w:szCs w:val="22"/>
    </w:rPr>
  </w:style>
  <w:style w:type="paragraph" w:customStyle="1" w:styleId="TitelMemo">
    <w:name w:val="Titel Memo"/>
    <w:basedOn w:val="Standaard"/>
    <w:rsid w:val="008A09B5"/>
    <w:rPr>
      <w:b/>
      <w:color w:val="005F94"/>
    </w:rPr>
  </w:style>
  <w:style w:type="paragraph" w:styleId="Inhopg2">
    <w:name w:val="toc 2"/>
    <w:basedOn w:val="Standaard"/>
    <w:next w:val="Standaard"/>
    <w:autoRedefine/>
    <w:uiPriority w:val="39"/>
    <w:rsid w:val="00BA6D84"/>
    <w:pPr>
      <w:tabs>
        <w:tab w:val="left" w:pos="709"/>
        <w:tab w:val="right" w:pos="9628"/>
      </w:tabs>
      <w:ind w:left="709" w:hanging="709"/>
    </w:pPr>
  </w:style>
  <w:style w:type="paragraph" w:styleId="Inhopg3">
    <w:name w:val="toc 3"/>
    <w:basedOn w:val="Standaard"/>
    <w:next w:val="Standaard"/>
    <w:autoRedefine/>
    <w:uiPriority w:val="39"/>
    <w:rsid w:val="00BA6D84"/>
    <w:pPr>
      <w:tabs>
        <w:tab w:val="left" w:pos="709"/>
        <w:tab w:val="right" w:pos="9628"/>
      </w:tabs>
      <w:ind w:left="709" w:hanging="709"/>
    </w:pPr>
  </w:style>
  <w:style w:type="paragraph" w:customStyle="1" w:styleId="Extratiteltekst">
    <w:name w:val="Extra titeltekst"/>
    <w:basedOn w:val="Standaard"/>
    <w:rsid w:val="006139E7"/>
    <w:rPr>
      <w:b/>
    </w:rPr>
  </w:style>
  <w:style w:type="paragraph" w:customStyle="1" w:styleId="lijstopsommingnummering">
    <w:name w:val="lijstopsomming nummering"/>
    <w:basedOn w:val="Standaard"/>
    <w:qFormat/>
    <w:rsid w:val="006139E7"/>
    <w:pPr>
      <w:numPr>
        <w:numId w:val="10"/>
      </w:numPr>
      <w:tabs>
        <w:tab w:val="left" w:pos="851"/>
      </w:tabs>
    </w:pPr>
  </w:style>
  <w:style w:type="paragraph" w:customStyle="1" w:styleId="Paginanummering">
    <w:name w:val="Paginanummering"/>
    <w:basedOn w:val="Referentie"/>
    <w:qFormat/>
    <w:rsid w:val="006139E7"/>
    <w:pPr>
      <w:framePr w:wrap="around" w:vAnchor="page" w:hAnchor="page" w:y="15423"/>
      <w:jc w:val="center"/>
    </w:pPr>
    <w:rPr>
      <w:b/>
      <w:color w:val="C9E8FB"/>
    </w:rPr>
  </w:style>
  <w:style w:type="paragraph" w:customStyle="1" w:styleId="Heading2kop">
    <w:name w:val="Heading 2 (kop)"/>
    <w:basedOn w:val="Standaard"/>
    <w:qFormat/>
    <w:rsid w:val="006139E7"/>
    <w:rPr>
      <w:b/>
      <w:color w:val="0076A8"/>
      <w:sz w:val="26"/>
    </w:rPr>
  </w:style>
  <w:style w:type="table" w:customStyle="1" w:styleId="SSCTabel">
    <w:name w:val="SSC Tabel"/>
    <w:basedOn w:val="Standaardtabel"/>
    <w:uiPriority w:val="99"/>
    <w:rsid w:val="00C24684"/>
    <w:tblPr>
      <w:tblBorders>
        <w:top w:val="single" w:sz="12" w:space="0" w:color="auto"/>
        <w:left w:val="single" w:sz="12" w:space="0" w:color="auto"/>
        <w:bottom w:val="single" w:sz="12" w:space="0" w:color="auto"/>
        <w:right w:val="single" w:sz="12" w:space="0" w:color="auto"/>
        <w:insideV w:val="single" w:sz="2" w:space="0" w:color="auto"/>
      </w:tblBorders>
    </w:tblPr>
    <w:tblStylePr w:type="firstRow">
      <w:rPr>
        <w:rFonts w:ascii="Arial" w:hAnsi="Arial"/>
        <w:b/>
        <w:color w:val="FFFFFF"/>
      </w:rPr>
      <w:tblPr/>
      <w:tcPr>
        <w:shd w:val="clear" w:color="auto" w:fill="005F94"/>
      </w:tcPr>
    </w:tblStylePr>
  </w:style>
  <w:style w:type="table" w:customStyle="1" w:styleId="SSCTabelUitgebreid">
    <w:name w:val="SSC Tabel Uitgebreid"/>
    <w:basedOn w:val="SSCTabel"/>
    <w:uiPriority w:val="99"/>
    <w:rsid w:val="00C24684"/>
    <w:tblPr>
      <w:tblStyleRowBandSize w:val="1"/>
    </w:tblPr>
    <w:tblStylePr w:type="firstRow">
      <w:rPr>
        <w:rFonts w:ascii="Arial" w:hAnsi="Arial"/>
        <w:b/>
        <w:color w:val="FFFFFF"/>
      </w:rPr>
      <w:tblPr/>
      <w:tcPr>
        <w:tcBorders>
          <w:insideH w:val="nil"/>
          <w:insideV w:val="single" w:sz="4" w:space="0" w:color="auto"/>
        </w:tcBorders>
        <w:shd w:val="clear" w:color="auto" w:fill="005F94"/>
      </w:tcPr>
    </w:tblStylePr>
    <w:tblStylePr w:type="firstCol">
      <w:rPr>
        <w:b w:val="0"/>
      </w:rPr>
    </w:tblStylePr>
    <w:tblStylePr w:type="band1Horz">
      <w:tblPr/>
      <w:tcPr>
        <w:shd w:val="clear" w:color="auto" w:fill="BFD7E4"/>
      </w:tcPr>
    </w:tblStylePr>
  </w:style>
  <w:style w:type="paragraph" w:customStyle="1" w:styleId="SSCTitel">
    <w:name w:val="SSC Titel"/>
    <w:basedOn w:val="Standaard"/>
    <w:rsid w:val="007D4666"/>
    <w:rPr>
      <w:b/>
      <w:color w:val="005F94"/>
      <w:sz w:val="48"/>
    </w:rPr>
  </w:style>
  <w:style w:type="paragraph" w:customStyle="1" w:styleId="SSCTitelMemo">
    <w:name w:val="SSC Titel Memo"/>
    <w:basedOn w:val="Standaard"/>
    <w:rsid w:val="00BA6D84"/>
    <w:rPr>
      <w:b/>
      <w:color w:val="005F94"/>
    </w:rPr>
  </w:style>
  <w:style w:type="paragraph" w:customStyle="1" w:styleId="SSCTussenkop">
    <w:name w:val="SSC Tussenkop"/>
    <w:basedOn w:val="Standaard"/>
    <w:rsid w:val="00926422"/>
    <w:rPr>
      <w:b/>
      <w:color w:val="005F94"/>
      <w:sz w:val="32"/>
      <w:szCs w:val="32"/>
    </w:rPr>
  </w:style>
  <w:style w:type="paragraph" w:customStyle="1" w:styleId="voettekst0">
    <w:name w:val="voettekst"/>
    <w:basedOn w:val="Referentie"/>
    <w:qFormat/>
    <w:rsid w:val="007D4666"/>
    <w:pPr>
      <w:framePr w:wrap="around" w:vAnchor="page" w:hAnchor="page" w:y="15423"/>
      <w:jc w:val="center"/>
    </w:pPr>
    <w:rPr>
      <w:color w:val="005F94"/>
    </w:rPr>
  </w:style>
  <w:style w:type="paragraph" w:customStyle="1" w:styleId="SSCVersie">
    <w:name w:val="SSC Versie"/>
    <w:basedOn w:val="voettekst0"/>
    <w:rsid w:val="007D4666"/>
    <w:pPr>
      <w:framePr w:wrap="around"/>
    </w:pPr>
    <w:rPr>
      <w:noProof/>
      <w:color w:val="CF5200"/>
    </w:rPr>
  </w:style>
  <w:style w:type="character" w:customStyle="1" w:styleId="SSCToelichtingInhoud">
    <w:name w:val="SSC Toelichting Inhoud"/>
    <w:rsid w:val="001D450F"/>
    <w:rPr>
      <w:b/>
      <w:bCs/>
      <w:color w:val="005F94"/>
      <w:sz w:val="32"/>
    </w:rPr>
  </w:style>
  <w:style w:type="paragraph" w:styleId="Lijstalinea">
    <w:name w:val="List Paragraph"/>
    <w:aliases w:val="Colofon,3 *-,opsomming 1,Opsomblokjes en substreepjes,Lijst paragraaf,-_BOMW,Standaard lijstalinea,RPS opsomming,2,3 * -,Lijstalinea nr"/>
    <w:basedOn w:val="Standaard"/>
    <w:link w:val="LijstalineaChar"/>
    <w:uiPriority w:val="34"/>
    <w:qFormat/>
    <w:rsid w:val="000F728F"/>
    <w:pPr>
      <w:ind w:left="720"/>
      <w:contextualSpacing/>
    </w:pPr>
  </w:style>
  <w:style w:type="paragraph" w:customStyle="1" w:styleId="Heading1titel">
    <w:name w:val="Heading 1 (titel)"/>
    <w:basedOn w:val="Kop1"/>
    <w:link w:val="Heading1titelChar"/>
    <w:qFormat/>
    <w:rsid w:val="009C72F0"/>
    <w:pPr>
      <w:numPr>
        <w:numId w:val="0"/>
      </w:numPr>
    </w:pPr>
  </w:style>
  <w:style w:type="paragraph" w:customStyle="1" w:styleId="Heading3tussenkop">
    <w:name w:val="Heading 3 (tussenkop)"/>
    <w:basedOn w:val="Standaard"/>
    <w:link w:val="Heading3tussenkopChar"/>
    <w:qFormat/>
    <w:rsid w:val="009C72F0"/>
    <w:pPr>
      <w:spacing w:line="240" w:lineRule="auto"/>
    </w:pPr>
    <w:rPr>
      <w:rFonts w:cs="Arial"/>
      <w:b/>
      <w:color w:val="0076A8"/>
      <w:sz w:val="24"/>
      <w:szCs w:val="24"/>
    </w:rPr>
  </w:style>
  <w:style w:type="character" w:customStyle="1" w:styleId="Heading1titelChar">
    <w:name w:val="Heading 1 (titel) Char"/>
    <w:basedOn w:val="Kop1Char"/>
    <w:link w:val="Heading1titel"/>
    <w:rsid w:val="009C72F0"/>
    <w:rPr>
      <w:rFonts w:ascii="Arial" w:hAnsi="Arial"/>
      <w:b/>
      <w:color w:val="0076A8"/>
      <w:sz w:val="32"/>
      <w:szCs w:val="32"/>
      <w:lang w:eastAsia="en-US"/>
    </w:rPr>
  </w:style>
  <w:style w:type="character" w:customStyle="1" w:styleId="Heading3tussenkopChar">
    <w:name w:val="Heading 3 (tussenkop) Char"/>
    <w:basedOn w:val="Standaardalinea-lettertype"/>
    <w:link w:val="Heading3tussenkop"/>
    <w:rsid w:val="009C72F0"/>
    <w:rPr>
      <w:rFonts w:ascii="Arial" w:hAnsi="Arial" w:cs="Arial"/>
      <w:b/>
      <w:color w:val="0076A8"/>
      <w:sz w:val="24"/>
      <w:szCs w:val="24"/>
      <w:lang w:eastAsia="en-US"/>
    </w:rPr>
  </w:style>
  <w:style w:type="paragraph" w:styleId="Geenafstand">
    <w:name w:val="No Spacing"/>
    <w:link w:val="GeenafstandChar"/>
    <w:uiPriority w:val="1"/>
    <w:qFormat/>
    <w:rsid w:val="001B1F7E"/>
    <w:rPr>
      <w:rFonts w:asciiTheme="minorHAnsi" w:eastAsiaTheme="minorEastAsia" w:hAnsiTheme="minorHAnsi" w:cstheme="minorBidi"/>
      <w:sz w:val="22"/>
      <w:szCs w:val="22"/>
    </w:rPr>
  </w:style>
  <w:style w:type="character" w:customStyle="1" w:styleId="GeenafstandChar">
    <w:name w:val="Geen afstand Char"/>
    <w:basedOn w:val="Standaardalinea-lettertype"/>
    <w:link w:val="Geenafstand"/>
    <w:uiPriority w:val="1"/>
    <w:rsid w:val="001B1F7E"/>
    <w:rPr>
      <w:rFonts w:asciiTheme="minorHAnsi" w:eastAsiaTheme="minorEastAsia" w:hAnsiTheme="minorHAnsi" w:cstheme="minorBidi"/>
      <w:sz w:val="22"/>
      <w:szCs w:val="22"/>
    </w:rPr>
  </w:style>
  <w:style w:type="character" w:styleId="Hyperlink">
    <w:name w:val="Hyperlink"/>
    <w:basedOn w:val="Standaardalinea-lettertype"/>
    <w:uiPriority w:val="99"/>
    <w:unhideWhenUsed/>
    <w:rsid w:val="007D21F3"/>
    <w:rPr>
      <w:color w:val="0000FF" w:themeColor="hyperlink"/>
      <w:u w:val="single"/>
    </w:rPr>
  </w:style>
  <w:style w:type="table" w:styleId="Rastertabel7kleurrijk-Accent1">
    <w:name w:val="Grid Table 7 Colorful Accent 1"/>
    <w:basedOn w:val="Standaardtabel"/>
    <w:uiPriority w:val="52"/>
    <w:rsid w:val="007D21F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Rastertabel5donker-Accent1">
    <w:name w:val="Grid Table 5 Dark Accent 1"/>
    <w:basedOn w:val="Standaardtabel"/>
    <w:uiPriority w:val="50"/>
    <w:rsid w:val="007D21F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Kopvaninhoudsopgave">
    <w:name w:val="TOC Heading"/>
    <w:basedOn w:val="Kop1"/>
    <w:next w:val="Standaard"/>
    <w:uiPriority w:val="39"/>
    <w:unhideWhenUsed/>
    <w:qFormat/>
    <w:rsid w:val="008E2206"/>
    <w:pPr>
      <w:keepLines/>
      <w:numPr>
        <w:numId w:val="0"/>
      </w:numPr>
      <w:spacing w:before="240" w:line="259" w:lineRule="auto"/>
      <w:outlineLvl w:val="9"/>
    </w:pPr>
    <w:rPr>
      <w:rFonts w:eastAsiaTheme="majorEastAsia" w:cstheme="majorBidi"/>
      <w:lang w:eastAsia="nl-NL"/>
    </w:rPr>
  </w:style>
  <w:style w:type="paragraph" w:customStyle="1" w:styleId="platonderstreept">
    <w:name w:val="plat onderstreept"/>
    <w:basedOn w:val="Plattetekst"/>
    <w:link w:val="platonderstreeptChar"/>
    <w:rsid w:val="00865FD3"/>
    <w:pPr>
      <w:widowControl w:val="0"/>
      <w:tabs>
        <w:tab w:val="left" w:pos="507"/>
        <w:tab w:val="left" w:pos="960"/>
        <w:tab w:val="left" w:pos="1133"/>
        <w:tab w:val="left" w:pos="1920"/>
        <w:tab w:val="left" w:pos="2880"/>
        <w:tab w:val="left" w:pos="3840"/>
        <w:tab w:val="left" w:pos="4800"/>
        <w:tab w:val="left" w:pos="5760"/>
        <w:tab w:val="left" w:pos="6720"/>
        <w:tab w:val="left" w:pos="7680"/>
        <w:tab w:val="left" w:pos="8640"/>
        <w:tab w:val="left" w:pos="9600"/>
        <w:tab w:val="left" w:pos="10560"/>
        <w:tab w:val="left" w:pos="11520"/>
      </w:tabs>
      <w:overflowPunct w:val="0"/>
      <w:autoSpaceDE w:val="0"/>
      <w:autoSpaceDN w:val="0"/>
      <w:adjustRightInd w:val="0"/>
      <w:spacing w:before="120" w:afterLines="60" w:after="0" w:line="220" w:lineRule="exact"/>
      <w:contextualSpacing/>
      <w:jc w:val="both"/>
      <w:textAlignment w:val="baseline"/>
    </w:pPr>
    <w:rPr>
      <w:rFonts w:ascii="Verdana" w:hAnsi="Verdana"/>
      <w:sz w:val="16"/>
      <w:u w:val="single"/>
      <w:lang w:val="x-none" w:eastAsia="x-none"/>
    </w:rPr>
  </w:style>
  <w:style w:type="character" w:customStyle="1" w:styleId="platonderstreeptChar">
    <w:name w:val="plat onderstreept Char"/>
    <w:link w:val="platonderstreept"/>
    <w:rsid w:val="00865FD3"/>
    <w:rPr>
      <w:rFonts w:ascii="Verdana" w:hAnsi="Verdana"/>
      <w:sz w:val="16"/>
      <w:u w:val="single"/>
      <w:lang w:val="x-none" w:eastAsia="x-none"/>
    </w:rPr>
  </w:style>
  <w:style w:type="paragraph" w:styleId="Plattetekst">
    <w:name w:val="Body Text"/>
    <w:basedOn w:val="Standaard"/>
    <w:link w:val="PlattetekstChar"/>
    <w:semiHidden/>
    <w:unhideWhenUsed/>
    <w:rsid w:val="00865FD3"/>
    <w:pPr>
      <w:spacing w:after="120"/>
    </w:pPr>
  </w:style>
  <w:style w:type="character" w:customStyle="1" w:styleId="PlattetekstChar">
    <w:name w:val="Platte tekst Char"/>
    <w:basedOn w:val="Standaardalinea-lettertype"/>
    <w:link w:val="Plattetekst"/>
    <w:semiHidden/>
    <w:rsid w:val="00865FD3"/>
    <w:rPr>
      <w:rFonts w:ascii="Arial" w:hAnsi="Arial"/>
      <w:lang w:eastAsia="en-US"/>
    </w:rPr>
  </w:style>
  <w:style w:type="paragraph" w:customStyle="1" w:styleId="plat2xregelafstand">
    <w:name w:val="plat 2 x regelafstand"/>
    <w:basedOn w:val="Plattetekst"/>
    <w:rsid w:val="002367F5"/>
    <w:pPr>
      <w:widowControl w:val="0"/>
      <w:tabs>
        <w:tab w:val="left" w:pos="507"/>
        <w:tab w:val="left" w:pos="960"/>
        <w:tab w:val="left" w:pos="1133"/>
        <w:tab w:val="left" w:pos="1920"/>
        <w:tab w:val="left" w:pos="2880"/>
        <w:tab w:val="left" w:pos="3840"/>
        <w:tab w:val="left" w:pos="4800"/>
        <w:tab w:val="left" w:pos="5760"/>
        <w:tab w:val="left" w:pos="6720"/>
        <w:tab w:val="left" w:pos="7680"/>
        <w:tab w:val="left" w:pos="8640"/>
        <w:tab w:val="left" w:pos="9600"/>
        <w:tab w:val="left" w:pos="10560"/>
        <w:tab w:val="left" w:pos="11520"/>
      </w:tabs>
      <w:overflowPunct w:val="0"/>
      <w:autoSpaceDE w:val="0"/>
      <w:autoSpaceDN w:val="0"/>
      <w:adjustRightInd w:val="0"/>
      <w:spacing w:before="120" w:afterLines="60" w:after="0" w:line="480" w:lineRule="auto"/>
      <w:contextualSpacing/>
      <w:jc w:val="both"/>
      <w:textAlignment w:val="baseline"/>
    </w:pPr>
    <w:rPr>
      <w:rFonts w:ascii="Verdana" w:hAnsi="Verdana"/>
      <w:sz w:val="16"/>
      <w:lang w:eastAsia="nl-NL"/>
    </w:rPr>
  </w:style>
  <w:style w:type="character" w:customStyle="1" w:styleId="normaltextrun">
    <w:name w:val="normaltextrun"/>
    <w:basedOn w:val="Standaardalinea-lettertype"/>
    <w:uiPriority w:val="1"/>
    <w:rsid w:val="77D6EFB8"/>
  </w:style>
  <w:style w:type="character" w:customStyle="1" w:styleId="LijstalineaChar">
    <w:name w:val="Lijstalinea Char"/>
    <w:aliases w:val="Colofon Char,3 *- Char,opsomming 1 Char,Opsomblokjes en substreepjes Char,Lijst paragraaf Char,-_BOMW Char,Standaard lijstalinea Char,RPS opsomming Char,2 Char,3 * - Char,Lijstalinea nr Char"/>
    <w:link w:val="Lijstalinea"/>
    <w:uiPriority w:val="34"/>
    <w:qFormat/>
    <w:locked/>
    <w:rsid w:val="00927C38"/>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28ee3f7-829e-4555-9a1a-4c53ac6fd304">
      <Terms xmlns="http://schemas.microsoft.com/office/infopath/2007/PartnerControls"/>
    </lcf76f155ced4ddcb4097134ff3c332f>
    <TaxCatchAll xmlns="558c601a-c172-4142-980b-33deeaa1e95d" xsi:nil="true"/>
    <SharedWithUsers xmlns="558c601a-c172-4142-980b-33deeaa1e95d">
      <UserInfo>
        <DisplayName>Harm Tijms</DisplayName>
        <AccountId>16</AccountId>
        <AccountType/>
      </UserInfo>
    </SharedWithUsers>
    <CATSCM xmlns="128ee3f7-829e-4555-9a1a-4c53ac6fd304" xsi:nil="true"/>
    <_dlc_DocId xmlns="558c601a-c172-4142-980b-33deeaa1e95d">RCUS45HN67DU-974321440-346250</_dlc_DocId>
    <_dlc_DocIdUrl xmlns="558c601a-c172-4142-980b-33deeaa1e95d">
      <Url>https://sscons.sharepoint.com/sites/ORG-IC/_layouts/15/DocIdRedir.aspx?ID=RCUS45HN67DU-974321440-346250</Url>
      <Description>RCUS45HN67DU-974321440-346250</Description>
    </_dlc_DocIdUrl>
    <Pad xmlns="128ee3f7-829e-4555-9a1a-4c53ac6fd304">
      <Url xsi:nil="true"/>
      <Description xsi:nil="true"/>
    </Pad>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3C22AF301AB5824C940705505F9283C7" ma:contentTypeVersion="20" ma:contentTypeDescription="Een nieuw document maken." ma:contentTypeScope="" ma:versionID="29789258fe936a875df5525184d7f45a">
  <xsd:schema xmlns:xsd="http://www.w3.org/2001/XMLSchema" xmlns:xs="http://www.w3.org/2001/XMLSchema" xmlns:p="http://schemas.microsoft.com/office/2006/metadata/properties" xmlns:ns2="558c601a-c172-4142-980b-33deeaa1e95d" xmlns:ns3="128ee3f7-829e-4555-9a1a-4c53ac6fd304" targetNamespace="http://schemas.microsoft.com/office/2006/metadata/properties" ma:root="true" ma:fieldsID="44c37d0937a3f7de2bb62d78bbcb9236" ns2:_="" ns3:_="">
    <xsd:import namespace="558c601a-c172-4142-980b-33deeaa1e95d"/>
    <xsd:import namespace="128ee3f7-829e-4555-9a1a-4c53ac6fd30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2:_dlc_DocId" minOccurs="0"/>
                <xsd:element ref="ns2:_dlc_DocIdUrl" minOccurs="0"/>
                <xsd:element ref="ns2:_dlc_DocIdPersistId"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CATSCM" minOccurs="0"/>
                <xsd:element ref="ns3:MediaServiceSearchProperties" minOccurs="0"/>
                <xsd:element ref="ns3:Pa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8c601a-c172-4142-980b-33deeaa1e95d"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_dlc_DocId" ma:index="19" nillable="true" ma:displayName="Waarde van de document-id" ma:description="De waarde van de document-id die aan dit item is toegewezen." ma:internalName="_dlc_DocId" ma:readOnly="true">
      <xsd:simpleType>
        <xsd:restriction base="dms:Text"/>
      </xsd:simpleType>
    </xsd:element>
    <xsd:element name="_dlc_DocIdUrl" ma:index="2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1" nillable="true" ma:displayName="Persist ID" ma:description="Keep ID on add." ma:hidden="true" ma:internalName="_dlc_DocIdPersistId" ma:readOnly="true">
      <xsd:simpleType>
        <xsd:restriction base="dms:Boolean"/>
      </xsd:simpleType>
    </xsd:element>
    <xsd:element name="TaxCatchAll" ma:index="26" nillable="true" ma:displayName="Taxonomy Catch All Column" ma:hidden="true" ma:list="{9392851b-d907-4c17-aeb4-e7e7e5d713d0}" ma:internalName="TaxCatchAll" ma:showField="CatchAllData" ma:web="558c601a-c172-4142-980b-33deeaa1e95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8ee3f7-829e-4555-9a1a-4c53ac6fd30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Afbeeldingtags" ma:readOnly="false" ma:fieldId="{5cf76f15-5ced-4ddc-b409-7134ff3c332f}" ma:taxonomyMulti="true" ma:sspId="0b59a455-64ee-4abd-a5da-46dd2294792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CATSCM" ma:index="28" nillable="true" ma:displayName="Onderwerp" ma:format="Dropdown" ma:internalName="CATSCM">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Pad" ma:index="30" nillable="true" ma:displayName="Pad" ma:format="Hyperlink" ma:internalName="Pad">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586629-AE00-475E-A377-6C216057BF35}">
  <ds:schemaRefs>
    <ds:schemaRef ds:uri="http://schemas.microsoft.com/office/2006/metadata/properties"/>
    <ds:schemaRef ds:uri="http://schemas.microsoft.com/office/infopath/2007/PartnerControls"/>
    <ds:schemaRef ds:uri="128ee3f7-829e-4555-9a1a-4c53ac6fd304"/>
    <ds:schemaRef ds:uri="558c601a-c172-4142-980b-33deeaa1e95d"/>
  </ds:schemaRefs>
</ds:datastoreItem>
</file>

<file path=customXml/itemProps2.xml><?xml version="1.0" encoding="utf-8"?>
<ds:datastoreItem xmlns:ds="http://schemas.openxmlformats.org/officeDocument/2006/customXml" ds:itemID="{1FD68932-249C-438E-BD31-6BE689E0B1E1}">
  <ds:schemaRefs>
    <ds:schemaRef ds:uri="http://schemas.microsoft.com/sharepoint/events"/>
  </ds:schemaRefs>
</ds:datastoreItem>
</file>

<file path=customXml/itemProps3.xml><?xml version="1.0" encoding="utf-8"?>
<ds:datastoreItem xmlns:ds="http://schemas.openxmlformats.org/officeDocument/2006/customXml" ds:itemID="{334EC0BB-4F4E-4ACB-A359-36795051F82F}"/>
</file>

<file path=customXml/itemProps4.xml><?xml version="1.0" encoding="utf-8"?>
<ds:datastoreItem xmlns:ds="http://schemas.openxmlformats.org/officeDocument/2006/customXml" ds:itemID="{7607F4C3-0574-49D3-836C-BFC887E173F8}">
  <ds:schemaRefs>
    <ds:schemaRef ds:uri="http://schemas.openxmlformats.org/officeDocument/2006/bibliography"/>
  </ds:schemaRefs>
</ds:datastoreItem>
</file>

<file path=customXml/itemProps5.xml><?xml version="1.0" encoding="utf-8"?>
<ds:datastoreItem xmlns:ds="http://schemas.openxmlformats.org/officeDocument/2006/customXml" ds:itemID="{488C61C7-761B-4873-87FD-63347F67A9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5</Pages>
  <Words>1239</Words>
  <Characters>6820</Characters>
  <Application>Microsoft Office Word</Application>
  <DocSecurity>0</DocSecurity>
  <Lines>56</Lines>
  <Paragraphs>16</Paragraphs>
  <ScaleCrop>false</ScaleCrop>
  <Company>SSC Ons</Company>
  <LinksUpToDate>false</LinksUpToDate>
  <CharactersWithSpaces>8043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Otten, Margreet</dc:creator>
  <cp:keywords/>
  <dc:description/>
  <cp:lastModifiedBy>Theo de Heer</cp:lastModifiedBy>
  <cp:revision>57</cp:revision>
  <cp:lastPrinted>2019-01-04T09:57:00Z</cp:lastPrinted>
  <dcterms:created xsi:type="dcterms:W3CDTF">2024-09-13T07:04:00Z</dcterms:created>
  <dcterms:modified xsi:type="dcterms:W3CDTF">2025-07-09T07:08:00Z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0x0101003C22AF301AB5824C940705505F9283C7</vt:lpwstr>
  </property>
  <property fmtid="{D5CDD505-2E9C-101B-9397-08002B2CF9AE}" pid="3" name="_dlc_DocIdItemGuid">
    <vt:lpwstr>9d157ad1-ab04-41ec-a6f7-45ae9d6f6de9</vt:lpwstr>
  </property>
  <property fmtid="{D5CDD505-2E9C-101B-9397-08002B2CF9AE}" pid="4" name="MediaServiceImageTags">
    <vt:lpwstr/>
  </property>
</Properties>
</file>